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Uchwała Nr ..................</w:t>
      </w:r>
    </w:p>
    <w:p w:rsidR="00214F5A" w:rsidRPr="001F5585" w:rsidRDefault="00214F5A" w:rsidP="00790A57">
      <w:pPr>
        <w:keepNext/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Rady Miejskiej w </w:t>
      </w:r>
      <w:r w:rsidR="00B5075C">
        <w:rPr>
          <w:rFonts w:ascii="Arial" w:eastAsia="Times New Roman" w:hAnsi="Arial" w:cs="Arial"/>
          <w:b/>
          <w:lang w:eastAsia="ar-SA"/>
        </w:rPr>
        <w:t>Reszlu</w:t>
      </w:r>
    </w:p>
    <w:p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z dnia .........................</w:t>
      </w:r>
    </w:p>
    <w:p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w sprawie </w:t>
      </w:r>
      <w:r w:rsidRPr="001F5585">
        <w:rPr>
          <w:rFonts w:ascii="Arial" w:eastAsia="Times New Roman" w:hAnsi="Arial" w:cs="Arial"/>
          <w:b/>
          <w:bCs/>
          <w:lang w:eastAsia="ar-SA"/>
        </w:rPr>
        <w:t xml:space="preserve">uchwalenia miejscowego planu zagospodarowania przestrzennego </w:t>
      </w:r>
      <w:r w:rsidR="00E56D02">
        <w:rPr>
          <w:rFonts w:ascii="Arial" w:eastAsia="Times New Roman" w:hAnsi="Arial" w:cs="Arial"/>
          <w:b/>
          <w:bCs/>
          <w:lang w:eastAsia="ar-SA"/>
        </w:rPr>
        <w:t>miasta</w:t>
      </w:r>
      <w:r w:rsidR="00B5075C">
        <w:rPr>
          <w:rFonts w:ascii="Arial" w:eastAsia="Times New Roman" w:hAnsi="Arial" w:cs="Arial"/>
          <w:b/>
          <w:bCs/>
          <w:lang w:eastAsia="ar-SA"/>
        </w:rPr>
        <w:t xml:space="preserve"> Reszl</w:t>
      </w:r>
      <w:r w:rsidR="00B909A5">
        <w:rPr>
          <w:rFonts w:ascii="Arial" w:eastAsia="Times New Roman" w:hAnsi="Arial" w:cs="Arial"/>
          <w:b/>
          <w:bCs/>
          <w:lang w:eastAsia="ar-SA"/>
        </w:rPr>
        <w:t>a</w:t>
      </w:r>
      <w:r w:rsidR="000E5F97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1E5214">
        <w:rPr>
          <w:rFonts w:ascii="Arial" w:eastAsia="Times New Roman" w:hAnsi="Arial" w:cs="Arial"/>
          <w:b/>
          <w:bCs/>
          <w:lang w:eastAsia="ar-SA"/>
        </w:rPr>
        <w:t>w rejonie ul</w:t>
      </w:r>
      <w:r w:rsidR="000E5F97">
        <w:rPr>
          <w:rFonts w:ascii="Arial" w:eastAsia="Times New Roman" w:hAnsi="Arial" w:cs="Arial"/>
          <w:b/>
          <w:bCs/>
          <w:lang w:eastAsia="ar-SA"/>
        </w:rPr>
        <w:t>ic:</w:t>
      </w:r>
      <w:r w:rsidR="001E5214">
        <w:rPr>
          <w:rFonts w:ascii="Arial" w:eastAsia="Times New Roman" w:hAnsi="Arial" w:cs="Arial"/>
          <w:b/>
          <w:bCs/>
          <w:lang w:eastAsia="ar-SA"/>
        </w:rPr>
        <w:t xml:space="preserve"> T Kościuszki, Słowiańskiej, M. Ko</w:t>
      </w:r>
      <w:r w:rsidR="00AC2A95">
        <w:rPr>
          <w:rFonts w:ascii="Arial" w:eastAsia="Times New Roman" w:hAnsi="Arial" w:cs="Arial"/>
          <w:b/>
          <w:bCs/>
          <w:lang w:eastAsia="ar-SA"/>
        </w:rPr>
        <w:t>nopnickiej oraz pomiędzy ul. M. </w:t>
      </w:r>
      <w:r w:rsidR="001E5214">
        <w:rPr>
          <w:rFonts w:ascii="Arial" w:eastAsia="Times New Roman" w:hAnsi="Arial" w:cs="Arial"/>
          <w:b/>
          <w:bCs/>
          <w:lang w:eastAsia="ar-SA"/>
        </w:rPr>
        <w:t>Kopernika a ul. W. Pola</w:t>
      </w:r>
    </w:p>
    <w:p w:rsidR="00214F5A" w:rsidRPr="001F5585" w:rsidRDefault="00214F5A" w:rsidP="00790A57">
      <w:pPr>
        <w:tabs>
          <w:tab w:val="left" w:pos="1080"/>
        </w:tabs>
        <w:suppressAutoHyphens/>
        <w:spacing w:after="0"/>
        <w:jc w:val="center"/>
        <w:rPr>
          <w:rFonts w:ascii="Arial" w:eastAsia="Times New Roman" w:hAnsi="Arial" w:cs="Arial"/>
          <w:bCs/>
          <w:u w:val="single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Na podstawie art. 18 ust. 2 </w:t>
      </w:r>
      <w:proofErr w:type="spellStart"/>
      <w:r w:rsidRPr="001F5585">
        <w:rPr>
          <w:rFonts w:ascii="Arial" w:eastAsia="Times New Roman" w:hAnsi="Arial" w:cs="Arial"/>
          <w:lang w:eastAsia="ar-SA"/>
        </w:rPr>
        <w:t>pkt</w:t>
      </w:r>
      <w:proofErr w:type="spellEnd"/>
      <w:r w:rsidRPr="001F5585">
        <w:rPr>
          <w:rFonts w:ascii="Arial" w:eastAsia="Times New Roman" w:hAnsi="Arial" w:cs="Arial"/>
          <w:lang w:eastAsia="ar-SA"/>
        </w:rPr>
        <w:t xml:space="preserve"> 5 ustawy z dnia 8 marca 1990 r. o samorządzie gminnym (Dz.U. z 20</w:t>
      </w:r>
      <w:r w:rsidR="00210F2A">
        <w:rPr>
          <w:rFonts w:ascii="Arial" w:eastAsia="Times New Roman" w:hAnsi="Arial" w:cs="Arial"/>
          <w:lang w:eastAsia="ar-SA"/>
        </w:rPr>
        <w:t>20</w:t>
      </w:r>
      <w:r w:rsidRPr="001F5585">
        <w:rPr>
          <w:rFonts w:ascii="Arial" w:eastAsia="Times New Roman" w:hAnsi="Arial" w:cs="Arial"/>
          <w:lang w:eastAsia="ar-SA"/>
        </w:rPr>
        <w:t xml:space="preserve">r. poz. </w:t>
      </w:r>
      <w:r w:rsidR="00210F2A">
        <w:rPr>
          <w:rFonts w:ascii="Arial" w:eastAsia="Times New Roman" w:hAnsi="Arial" w:cs="Arial"/>
          <w:lang w:eastAsia="ar-SA"/>
        </w:rPr>
        <w:t>713</w:t>
      </w:r>
      <w:r w:rsidRPr="001F5585">
        <w:rPr>
          <w:rFonts w:ascii="Arial" w:eastAsia="Times New Roman" w:hAnsi="Arial" w:cs="Arial"/>
          <w:lang w:eastAsia="ar-SA"/>
        </w:rPr>
        <w:t xml:space="preserve"> z późn. zm.) i art. 20 ust. 1 ustawy z dnia 27 marca 2003 r. o planowaniu i zagospodarowaniu przestrzennym (Dz.U. z 20</w:t>
      </w:r>
      <w:r w:rsidR="00210F2A">
        <w:rPr>
          <w:rFonts w:ascii="Arial" w:eastAsia="Times New Roman" w:hAnsi="Arial" w:cs="Arial"/>
          <w:lang w:eastAsia="ar-SA"/>
        </w:rPr>
        <w:t>2</w:t>
      </w:r>
      <w:r w:rsidR="000E5F97">
        <w:rPr>
          <w:rFonts w:ascii="Arial" w:eastAsia="Times New Roman" w:hAnsi="Arial" w:cs="Arial"/>
          <w:lang w:eastAsia="ar-SA"/>
        </w:rPr>
        <w:t>1</w:t>
      </w:r>
      <w:r w:rsidRPr="001F5585">
        <w:rPr>
          <w:rFonts w:ascii="Arial" w:eastAsia="Times New Roman" w:hAnsi="Arial" w:cs="Arial"/>
          <w:lang w:eastAsia="ar-SA"/>
        </w:rPr>
        <w:t> r. poz. </w:t>
      </w:r>
      <w:r w:rsidR="000E5F97">
        <w:rPr>
          <w:rFonts w:ascii="Arial" w:eastAsia="Times New Roman" w:hAnsi="Arial" w:cs="Arial"/>
          <w:lang w:eastAsia="ar-SA"/>
        </w:rPr>
        <w:t>741</w:t>
      </w:r>
      <w:r w:rsidRPr="001F5585">
        <w:rPr>
          <w:rFonts w:ascii="Arial" w:eastAsia="Times New Roman" w:hAnsi="Arial" w:cs="Arial"/>
          <w:lang w:eastAsia="ar-SA"/>
        </w:rPr>
        <w:t xml:space="preserve"> z późn. zm.) Rada </w:t>
      </w:r>
      <w:r w:rsidR="007D3C0C" w:rsidRPr="001F5585">
        <w:rPr>
          <w:rFonts w:ascii="Arial" w:eastAsia="Times New Roman" w:hAnsi="Arial" w:cs="Arial"/>
          <w:lang w:eastAsia="ar-SA"/>
        </w:rPr>
        <w:t xml:space="preserve">Miejska </w:t>
      </w:r>
      <w:r w:rsidR="00B5075C">
        <w:rPr>
          <w:rFonts w:ascii="Arial" w:eastAsia="Times New Roman" w:hAnsi="Arial" w:cs="Arial"/>
          <w:lang w:eastAsia="ar-SA"/>
        </w:rPr>
        <w:t>w Reszlu</w:t>
      </w:r>
      <w:r w:rsidRPr="001F5585">
        <w:rPr>
          <w:rFonts w:ascii="Arial" w:eastAsia="Times New Roman" w:hAnsi="Arial" w:cs="Arial"/>
          <w:lang w:eastAsia="ar-SA"/>
        </w:rPr>
        <w:t>, uchwala co następuje: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1.</w:t>
      </w:r>
      <w:r w:rsidRPr="001F5585">
        <w:rPr>
          <w:rFonts w:ascii="Arial" w:eastAsia="Times New Roman" w:hAnsi="Arial" w:cs="Arial"/>
          <w:lang w:eastAsia="ar-SA"/>
        </w:rPr>
        <w:t xml:space="preserve"> 1. </w:t>
      </w:r>
      <w:r w:rsidRPr="001E5214">
        <w:rPr>
          <w:rFonts w:ascii="Arial" w:eastAsia="Times New Roman" w:hAnsi="Arial" w:cs="Arial"/>
          <w:lang w:eastAsia="ar-SA"/>
        </w:rPr>
        <w:t xml:space="preserve">Uchwala się </w:t>
      </w:r>
      <w:r w:rsidRPr="001E5214">
        <w:rPr>
          <w:rFonts w:ascii="Arial" w:eastAsia="Times New Roman" w:hAnsi="Arial" w:cs="Arial"/>
          <w:bCs/>
          <w:lang w:eastAsia="ar-SA"/>
        </w:rPr>
        <w:t xml:space="preserve">miejscowy plan </w:t>
      </w:r>
      <w:r w:rsidR="00B5075C" w:rsidRPr="001E5214">
        <w:rPr>
          <w:rFonts w:ascii="Arial" w:eastAsia="Times New Roman" w:hAnsi="Arial" w:cs="Arial"/>
          <w:bCs/>
          <w:lang w:eastAsia="ar-SA"/>
        </w:rPr>
        <w:t xml:space="preserve">zagospodarowania przestrzennego </w:t>
      </w:r>
      <w:r w:rsidR="00AC2A95">
        <w:rPr>
          <w:rFonts w:ascii="Arial" w:eastAsia="Times New Roman" w:hAnsi="Arial" w:cs="Arial"/>
          <w:bCs/>
          <w:lang w:eastAsia="ar-SA"/>
        </w:rPr>
        <w:t>miasta Reszl</w:t>
      </w:r>
      <w:r w:rsidR="00B909A5">
        <w:rPr>
          <w:rFonts w:ascii="Arial" w:eastAsia="Times New Roman" w:hAnsi="Arial" w:cs="Arial"/>
          <w:bCs/>
          <w:lang w:eastAsia="ar-SA"/>
        </w:rPr>
        <w:t>a</w:t>
      </w:r>
      <w:r w:rsidR="00AC2A95">
        <w:rPr>
          <w:rFonts w:ascii="Arial" w:eastAsia="Times New Roman" w:hAnsi="Arial" w:cs="Arial"/>
          <w:bCs/>
          <w:lang w:eastAsia="ar-SA"/>
        </w:rPr>
        <w:t xml:space="preserve"> w </w:t>
      </w:r>
      <w:r w:rsidR="001E5214" w:rsidRPr="001E5214">
        <w:rPr>
          <w:rFonts w:ascii="Arial" w:eastAsia="Times New Roman" w:hAnsi="Arial" w:cs="Arial"/>
          <w:bCs/>
          <w:lang w:eastAsia="ar-SA"/>
        </w:rPr>
        <w:t>rejonie ul</w:t>
      </w:r>
      <w:r w:rsidR="000E5F97">
        <w:rPr>
          <w:rFonts w:ascii="Arial" w:eastAsia="Times New Roman" w:hAnsi="Arial" w:cs="Arial"/>
          <w:bCs/>
          <w:lang w:eastAsia="ar-SA"/>
        </w:rPr>
        <w:t>ic:</w:t>
      </w:r>
      <w:r w:rsidR="001E5214" w:rsidRPr="001E5214">
        <w:rPr>
          <w:rFonts w:ascii="Arial" w:eastAsia="Times New Roman" w:hAnsi="Arial" w:cs="Arial"/>
          <w:bCs/>
          <w:lang w:eastAsia="ar-SA"/>
        </w:rPr>
        <w:t xml:space="preserve"> T Kościuszki, Słowiańskiej, M. Konopnickiej o</w:t>
      </w:r>
      <w:r w:rsidR="00AC2A95">
        <w:rPr>
          <w:rFonts w:ascii="Arial" w:eastAsia="Times New Roman" w:hAnsi="Arial" w:cs="Arial"/>
          <w:bCs/>
          <w:lang w:eastAsia="ar-SA"/>
        </w:rPr>
        <w:t>raz pomiędzy ul. M. Kopernika a </w:t>
      </w:r>
      <w:r w:rsidR="001E5214" w:rsidRPr="001E5214">
        <w:rPr>
          <w:rFonts w:ascii="Arial" w:eastAsia="Times New Roman" w:hAnsi="Arial" w:cs="Arial"/>
          <w:bCs/>
          <w:lang w:eastAsia="ar-SA"/>
        </w:rPr>
        <w:t>ul. W. Pola</w:t>
      </w:r>
      <w:r w:rsidRPr="001E5214">
        <w:rPr>
          <w:rFonts w:ascii="Arial" w:eastAsia="Times New Roman" w:hAnsi="Arial" w:cs="Arial"/>
          <w:lang w:eastAsia="ar-SA"/>
        </w:rPr>
        <w:t>, zwany</w:t>
      </w:r>
      <w:r w:rsidRPr="00B5075C">
        <w:rPr>
          <w:rFonts w:ascii="Arial" w:eastAsia="Times New Roman" w:hAnsi="Arial" w:cs="Arial"/>
          <w:lang w:eastAsia="ar-SA"/>
        </w:rPr>
        <w:t xml:space="preserve"> dalej „planem</w:t>
      </w:r>
      <w:r w:rsidRPr="001F5585">
        <w:rPr>
          <w:rFonts w:ascii="Arial" w:eastAsia="Times New Roman" w:hAnsi="Arial" w:cs="Arial"/>
          <w:lang w:eastAsia="ar-SA"/>
        </w:rPr>
        <w:t>”.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Pr="00210F2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2.</w:t>
      </w:r>
      <w:r w:rsidRPr="001F5585">
        <w:rPr>
          <w:rFonts w:ascii="Arial" w:eastAsia="Times New Roman" w:hAnsi="Arial" w:cs="Arial"/>
          <w:lang w:eastAsia="ar-SA"/>
        </w:rPr>
        <w:t xml:space="preserve"> 1. Granice planu określa uchwała </w:t>
      </w:r>
      <w:r w:rsidRPr="001F5585">
        <w:rPr>
          <w:rFonts w:ascii="Arial" w:hAnsi="Arial" w:cs="Arial"/>
        </w:rPr>
        <w:t>Nr </w:t>
      </w:r>
      <w:r w:rsidR="00B5075C">
        <w:rPr>
          <w:rFonts w:ascii="Arial" w:hAnsi="Arial" w:cs="Arial"/>
          <w:bCs/>
        </w:rPr>
        <w:t>XXIV</w:t>
      </w:r>
      <w:r w:rsidR="00210F2A" w:rsidRPr="00210F2A">
        <w:rPr>
          <w:rFonts w:ascii="Arial" w:hAnsi="Arial" w:cs="Arial"/>
          <w:bCs/>
        </w:rPr>
        <w:t>/1</w:t>
      </w:r>
      <w:r w:rsidR="00B5075C">
        <w:rPr>
          <w:rFonts w:ascii="Arial" w:hAnsi="Arial" w:cs="Arial"/>
          <w:bCs/>
        </w:rPr>
        <w:t>7</w:t>
      </w:r>
      <w:r w:rsidR="001E5214">
        <w:rPr>
          <w:rFonts w:ascii="Arial" w:hAnsi="Arial" w:cs="Arial"/>
          <w:bCs/>
        </w:rPr>
        <w:t>1</w:t>
      </w:r>
      <w:r w:rsidR="00210F2A" w:rsidRPr="00210F2A">
        <w:rPr>
          <w:rFonts w:ascii="Arial" w:hAnsi="Arial" w:cs="Arial"/>
          <w:bCs/>
        </w:rPr>
        <w:t>/20</w:t>
      </w:r>
      <w:r w:rsidR="00B5075C">
        <w:rPr>
          <w:rFonts w:ascii="Arial" w:hAnsi="Arial" w:cs="Arial"/>
          <w:bCs/>
        </w:rPr>
        <w:t>20</w:t>
      </w:r>
      <w:r w:rsidR="00210F2A" w:rsidRPr="00210F2A">
        <w:rPr>
          <w:rFonts w:ascii="Arial" w:hAnsi="Arial" w:cs="Arial"/>
          <w:bCs/>
        </w:rPr>
        <w:t xml:space="preserve"> R</w:t>
      </w:r>
      <w:r w:rsidR="008C29D5">
        <w:rPr>
          <w:rFonts w:ascii="Arial" w:hAnsi="Arial" w:cs="Arial"/>
          <w:bCs/>
        </w:rPr>
        <w:t xml:space="preserve">ady Miejskiej w </w:t>
      </w:r>
      <w:r w:rsidR="00B5075C">
        <w:rPr>
          <w:rFonts w:ascii="Arial" w:hAnsi="Arial" w:cs="Arial"/>
          <w:bCs/>
        </w:rPr>
        <w:t>Reszlu</w:t>
      </w:r>
      <w:r w:rsidR="008C29D5">
        <w:rPr>
          <w:rFonts w:ascii="Arial" w:hAnsi="Arial" w:cs="Arial"/>
          <w:bCs/>
        </w:rPr>
        <w:t xml:space="preserve"> z dnia </w:t>
      </w:r>
      <w:r w:rsidR="00B5075C">
        <w:rPr>
          <w:rFonts w:ascii="Arial" w:hAnsi="Arial" w:cs="Arial"/>
          <w:bCs/>
        </w:rPr>
        <w:t>29 kwietnia</w:t>
      </w:r>
      <w:r w:rsidR="008C29D5">
        <w:rPr>
          <w:rFonts w:ascii="Arial" w:hAnsi="Arial" w:cs="Arial"/>
          <w:bCs/>
        </w:rPr>
        <w:t> </w:t>
      </w:r>
      <w:r w:rsidR="00B5075C">
        <w:rPr>
          <w:rFonts w:ascii="Arial" w:hAnsi="Arial" w:cs="Arial"/>
          <w:bCs/>
        </w:rPr>
        <w:t>2020</w:t>
      </w:r>
      <w:r w:rsidR="00210F2A" w:rsidRPr="00210F2A">
        <w:rPr>
          <w:rFonts w:ascii="Arial" w:hAnsi="Arial" w:cs="Arial"/>
          <w:bCs/>
        </w:rPr>
        <w:t xml:space="preserve"> r. w sprawie </w:t>
      </w:r>
      <w:r w:rsidR="00210F2A" w:rsidRPr="001E5214">
        <w:rPr>
          <w:rFonts w:ascii="Arial" w:hAnsi="Arial" w:cs="Arial"/>
          <w:bCs/>
        </w:rPr>
        <w:t xml:space="preserve">przystąpienia do sporządzenia miejscowego planu </w:t>
      </w:r>
      <w:r w:rsidR="00B5075C" w:rsidRPr="001E5214">
        <w:rPr>
          <w:rFonts w:ascii="Arial" w:eastAsia="Times New Roman" w:hAnsi="Arial" w:cs="Arial"/>
          <w:bCs/>
          <w:lang w:eastAsia="ar-SA"/>
        </w:rPr>
        <w:t xml:space="preserve">zagospodarowania przestrzennego </w:t>
      </w:r>
      <w:r w:rsidR="001E5214" w:rsidRPr="001E5214">
        <w:rPr>
          <w:rFonts w:ascii="Arial" w:eastAsia="Times New Roman" w:hAnsi="Arial" w:cs="Arial"/>
          <w:bCs/>
          <w:lang w:eastAsia="ar-SA"/>
        </w:rPr>
        <w:t>miasta Reszl</w:t>
      </w:r>
      <w:r w:rsidR="00B909A5">
        <w:rPr>
          <w:rFonts w:ascii="Arial" w:eastAsia="Times New Roman" w:hAnsi="Arial" w:cs="Arial"/>
          <w:bCs/>
          <w:lang w:eastAsia="ar-SA"/>
        </w:rPr>
        <w:t>a</w:t>
      </w:r>
      <w:r w:rsidR="001E5214" w:rsidRPr="001E5214">
        <w:rPr>
          <w:rFonts w:ascii="Arial" w:eastAsia="Times New Roman" w:hAnsi="Arial" w:cs="Arial"/>
          <w:bCs/>
          <w:lang w:eastAsia="ar-SA"/>
        </w:rPr>
        <w:t xml:space="preserve"> w rejonie ul. T Kościuszki, Słowiańskiej, M. Konopnickiej oraz pomiędzy ul. M. Kopernika a ul. W. Pola</w:t>
      </w:r>
      <w:r w:rsidRPr="001E5214">
        <w:rPr>
          <w:rFonts w:ascii="Arial" w:eastAsia="Times New Roman" w:hAnsi="Arial" w:cs="Arial"/>
          <w:bCs/>
          <w:lang w:eastAsia="ar-SA"/>
        </w:rPr>
        <w:t>.</w:t>
      </w:r>
    </w:p>
    <w:p w:rsidR="00630C43" w:rsidRDefault="00630C43" w:rsidP="00630C43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CC541D" w:rsidRDefault="00CC541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Plan składa się z następujących elementów:</w:t>
      </w:r>
    </w:p>
    <w:p w:rsidR="00115E7D" w:rsidRDefault="00115E7D" w:rsidP="00CC541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115E7D">
        <w:rPr>
          <w:rFonts w:ascii="Arial" w:eastAsia="Times New Roman" w:hAnsi="Arial" w:cs="Arial"/>
          <w:lang w:eastAsia="ar-SA"/>
        </w:rPr>
        <w:t>ustaleń planu stanowiących treść niniejszej uchwały</w:t>
      </w:r>
      <w:r>
        <w:rPr>
          <w:rFonts w:ascii="Arial" w:eastAsia="Times New Roman" w:hAnsi="Arial" w:cs="Arial"/>
          <w:lang w:eastAsia="ar-SA"/>
        </w:rPr>
        <w:t>;</w:t>
      </w:r>
    </w:p>
    <w:p w:rsidR="000E5F97" w:rsidRDefault="000E5F97" w:rsidP="000E5F97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CC541D">
        <w:rPr>
          <w:rFonts w:ascii="Arial" w:eastAsia="Times New Roman" w:hAnsi="Arial" w:cs="Arial"/>
          <w:lang w:eastAsia="ar-SA"/>
        </w:rPr>
        <w:t xml:space="preserve">rysunku planu sporządzonego na kopii mapy zasadniczej w skali 1:1000, </w:t>
      </w:r>
      <w:r>
        <w:rPr>
          <w:rFonts w:ascii="Arial" w:eastAsia="Times New Roman" w:hAnsi="Arial" w:cs="Arial"/>
          <w:lang w:eastAsia="ar-SA"/>
        </w:rPr>
        <w:t xml:space="preserve">który stanowi </w:t>
      </w:r>
      <w:r w:rsidRPr="007F63D5">
        <w:rPr>
          <w:rFonts w:ascii="Arial" w:eastAsia="Times New Roman" w:hAnsi="Arial" w:cs="Arial"/>
          <w:lang w:eastAsia="ar-SA"/>
        </w:rPr>
        <w:t>załącznik Nr</w:t>
      </w:r>
      <w:r>
        <w:rPr>
          <w:rFonts w:ascii="Arial" w:eastAsia="Times New Roman" w:hAnsi="Arial" w:cs="Arial"/>
          <w:lang w:eastAsia="ar-SA"/>
        </w:rPr>
        <w:t xml:space="preserve"> 1 (obszar pomiędzy </w:t>
      </w:r>
      <w:r w:rsidRPr="001E5214">
        <w:rPr>
          <w:rFonts w:ascii="Arial" w:eastAsia="Times New Roman" w:hAnsi="Arial" w:cs="Arial"/>
          <w:bCs/>
          <w:lang w:eastAsia="ar-SA"/>
        </w:rPr>
        <w:t>ul. M. Kopernika a ul. W. Pola</w:t>
      </w:r>
      <w:r>
        <w:rPr>
          <w:rFonts w:ascii="Arial" w:eastAsia="Times New Roman" w:hAnsi="Arial" w:cs="Arial"/>
          <w:bCs/>
          <w:lang w:eastAsia="ar-SA"/>
        </w:rPr>
        <w:t>)</w:t>
      </w:r>
      <w:r>
        <w:rPr>
          <w:rFonts w:ascii="Arial" w:eastAsia="Times New Roman" w:hAnsi="Arial" w:cs="Arial"/>
          <w:lang w:eastAsia="ar-SA"/>
        </w:rPr>
        <w:t xml:space="preserve"> Nr 2 (</w:t>
      </w:r>
      <w:r>
        <w:rPr>
          <w:rFonts w:ascii="Arial" w:eastAsia="Times New Roman" w:hAnsi="Arial" w:cs="Arial"/>
          <w:bCs/>
          <w:lang w:eastAsia="ar-SA"/>
        </w:rPr>
        <w:t xml:space="preserve">obszar w rejonie ul. </w:t>
      </w:r>
      <w:r w:rsidRPr="001E5214">
        <w:rPr>
          <w:rFonts w:ascii="Arial" w:eastAsia="Times New Roman" w:hAnsi="Arial" w:cs="Arial"/>
          <w:bCs/>
          <w:lang w:eastAsia="ar-SA"/>
        </w:rPr>
        <w:t>Słowiańskiej</w:t>
      </w:r>
      <w:r>
        <w:rPr>
          <w:rFonts w:ascii="Arial" w:eastAsia="Times New Roman" w:hAnsi="Arial" w:cs="Arial"/>
          <w:lang w:eastAsia="ar-SA"/>
        </w:rPr>
        <w:t xml:space="preserve">) i Nr 3 (obszar w rejonie ul. </w:t>
      </w:r>
      <w:r w:rsidRPr="00CD21DA">
        <w:rPr>
          <w:rFonts w:ascii="Arial" w:eastAsia="Times New Roman" w:hAnsi="Arial" w:cs="Arial"/>
          <w:bCs/>
          <w:lang w:eastAsia="ar-SA"/>
        </w:rPr>
        <w:t>M. Konopnickiej</w:t>
      </w:r>
      <w:r>
        <w:rPr>
          <w:rFonts w:ascii="Arial" w:eastAsia="Times New Roman" w:hAnsi="Arial" w:cs="Arial"/>
          <w:bCs/>
          <w:lang w:eastAsia="ar-SA"/>
        </w:rPr>
        <w:t>)</w:t>
      </w:r>
    </w:p>
    <w:p w:rsidR="000E5F97" w:rsidRPr="00522273" w:rsidRDefault="000E5F97" w:rsidP="000E5F97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CC541D">
        <w:rPr>
          <w:rFonts w:ascii="Arial" w:eastAsia="Times New Roman" w:hAnsi="Arial" w:cs="Arial"/>
          <w:lang w:eastAsia="ar-SA"/>
        </w:rPr>
        <w:t>rysunku planu sporządzonego na kopii mapy zasadniczej w skali 1:</w:t>
      </w:r>
      <w:r>
        <w:rPr>
          <w:rFonts w:ascii="Arial" w:eastAsia="Times New Roman" w:hAnsi="Arial" w:cs="Arial"/>
          <w:lang w:eastAsia="ar-SA"/>
        </w:rPr>
        <w:t>5</w:t>
      </w:r>
      <w:r w:rsidRPr="00CC541D">
        <w:rPr>
          <w:rFonts w:ascii="Arial" w:eastAsia="Times New Roman" w:hAnsi="Arial" w:cs="Arial"/>
          <w:lang w:eastAsia="ar-SA"/>
        </w:rPr>
        <w:t xml:space="preserve">00, </w:t>
      </w:r>
      <w:r>
        <w:rPr>
          <w:rFonts w:ascii="Arial" w:eastAsia="Times New Roman" w:hAnsi="Arial" w:cs="Arial"/>
          <w:lang w:eastAsia="ar-SA"/>
        </w:rPr>
        <w:t xml:space="preserve">który stanowi </w:t>
      </w:r>
      <w:r w:rsidRPr="007F63D5">
        <w:rPr>
          <w:rFonts w:ascii="Arial" w:eastAsia="Times New Roman" w:hAnsi="Arial" w:cs="Arial"/>
          <w:lang w:eastAsia="ar-SA"/>
        </w:rPr>
        <w:t>załącznik Nr</w:t>
      </w:r>
      <w:r>
        <w:rPr>
          <w:rFonts w:ascii="Arial" w:eastAsia="Times New Roman" w:hAnsi="Arial" w:cs="Arial"/>
          <w:lang w:eastAsia="ar-SA"/>
        </w:rPr>
        <w:t xml:space="preserve"> 4 (</w:t>
      </w:r>
      <w:r>
        <w:rPr>
          <w:rFonts w:ascii="Arial" w:eastAsia="Times New Roman" w:hAnsi="Arial" w:cs="Arial"/>
          <w:bCs/>
          <w:lang w:eastAsia="ar-SA"/>
        </w:rPr>
        <w:t xml:space="preserve">obszar w rejonie </w:t>
      </w:r>
      <w:r w:rsidRPr="001E5214">
        <w:rPr>
          <w:rFonts w:ascii="Arial" w:eastAsia="Times New Roman" w:hAnsi="Arial" w:cs="Arial"/>
          <w:bCs/>
          <w:lang w:eastAsia="ar-SA"/>
        </w:rPr>
        <w:t>ul. T Kościuszki</w:t>
      </w:r>
      <w:r>
        <w:rPr>
          <w:rFonts w:ascii="Arial" w:eastAsia="Times New Roman" w:hAnsi="Arial" w:cs="Arial"/>
          <w:bCs/>
          <w:lang w:eastAsia="ar-SA"/>
        </w:rPr>
        <w:t>)</w:t>
      </w:r>
    </w:p>
    <w:p w:rsidR="00214F5A" w:rsidRDefault="000E5F97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</w:t>
      </w:r>
      <w:r w:rsidR="00115E7D" w:rsidRPr="00522273">
        <w:rPr>
          <w:rFonts w:ascii="Arial" w:eastAsia="Times New Roman" w:hAnsi="Arial" w:cs="Arial"/>
          <w:lang w:eastAsia="ar-SA"/>
        </w:rPr>
        <w:t xml:space="preserve">ozstrzygnięcia wymaganego przepisami art. 20 ust. 1 ustawy o planowaniu i zagospodarowaniu przestrzennym, które stanowi załącznik Nr </w:t>
      </w:r>
      <w:r w:rsidR="00DA3423">
        <w:rPr>
          <w:rFonts w:ascii="Arial" w:eastAsia="Times New Roman" w:hAnsi="Arial" w:cs="Arial"/>
          <w:lang w:eastAsia="ar-SA"/>
        </w:rPr>
        <w:t>5</w:t>
      </w:r>
      <w:r w:rsidR="00115E7D" w:rsidRPr="00522273">
        <w:rPr>
          <w:rFonts w:ascii="Arial" w:eastAsia="Times New Roman" w:hAnsi="Arial" w:cs="Arial"/>
          <w:lang w:eastAsia="ar-SA"/>
        </w:rPr>
        <w:t xml:space="preserve"> do uchwały.</w:t>
      </w:r>
    </w:p>
    <w:p w:rsidR="00625998" w:rsidRPr="00522273" w:rsidRDefault="000E5F97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d</w:t>
      </w:r>
      <w:r w:rsidR="00625998" w:rsidRPr="00625998">
        <w:rPr>
          <w:rFonts w:ascii="Arial" w:eastAsia="Times New Roman" w:hAnsi="Arial" w:cs="Arial"/>
          <w:lang w:eastAsia="ar-SA"/>
        </w:rPr>
        <w:t xml:space="preserve">ane przestrzenne dla niniejszego planu miejscowego, wymagane przepisami art. 67a ustawy o planowaniu i zagospodarowaniu przestrzennym zawiera załącznik Nr </w:t>
      </w:r>
      <w:r w:rsidR="00DA3423">
        <w:rPr>
          <w:rFonts w:ascii="Arial" w:eastAsia="Times New Roman" w:hAnsi="Arial" w:cs="Arial"/>
          <w:lang w:eastAsia="ar-SA"/>
        </w:rPr>
        <w:t>6</w:t>
      </w:r>
      <w:r w:rsidR="00625998" w:rsidRPr="00625998">
        <w:rPr>
          <w:rFonts w:ascii="Arial" w:eastAsia="Times New Roman" w:hAnsi="Arial" w:cs="Arial"/>
          <w:lang w:eastAsia="ar-SA"/>
        </w:rPr>
        <w:t xml:space="preserve"> do uchwały</w:t>
      </w:r>
      <w:r w:rsidR="00625998">
        <w:rPr>
          <w:rFonts w:ascii="Arial" w:eastAsia="Times New Roman" w:hAnsi="Arial" w:cs="Arial"/>
          <w:lang w:eastAsia="ar-SA"/>
        </w:rPr>
        <w:t>.</w:t>
      </w:r>
    </w:p>
    <w:p w:rsidR="00115E7D" w:rsidRPr="001F5585" w:rsidRDefault="00115E7D" w:rsidP="00115E7D">
      <w:pPr>
        <w:pStyle w:val="Akapitzlist"/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</w:p>
    <w:p w:rsidR="00115E7D" w:rsidRPr="00115E7D" w:rsidRDefault="00115E7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Rysunek planu</w:t>
      </w:r>
      <w:r w:rsidR="000E5F97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</w:t>
      </w:r>
      <w:r w:rsidRPr="001F5585">
        <w:rPr>
          <w:rFonts w:ascii="Arial" w:eastAsia="Times New Roman" w:hAnsi="Arial" w:cs="Arial"/>
          <w:lang w:eastAsia="ar-SA"/>
        </w:rPr>
        <w:t>bowiązuje w następującym zakresie ustaleń planu:</w:t>
      </w:r>
    </w:p>
    <w:p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granic planu,</w:t>
      </w:r>
    </w:p>
    <w:p w:rsidR="00214F5A" w:rsidRPr="001F5585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nieprzekraczalnych linii zabudowy,</w:t>
      </w:r>
    </w:p>
    <w:p w:rsidR="008D1EA4" w:rsidRDefault="008D1EA4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obowiązujących linii zabudowy,</w:t>
      </w:r>
    </w:p>
    <w:p w:rsidR="001E5214" w:rsidRDefault="001E5214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strefy ochrony konserwatorskiej „B”,</w:t>
      </w:r>
    </w:p>
    <w:p w:rsidR="001E5214" w:rsidRPr="0030117F" w:rsidRDefault="001E5214" w:rsidP="001E5214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strefy ochrony konserwatorskiej „B1”</w:t>
      </w:r>
    </w:p>
    <w:p w:rsidR="00214F5A" w:rsidRPr="001F5585" w:rsidRDefault="00210F2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210F2A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</w:t>
      </w:r>
      <w:r w:rsidR="00214F5A" w:rsidRPr="001F5585">
        <w:rPr>
          <w:rFonts w:ascii="Arial" w:eastAsia="Calibri" w:hAnsi="Arial" w:cs="Arial"/>
          <w:lang w:eastAsia="ar-SA"/>
        </w:rPr>
        <w:t>.</w:t>
      </w:r>
    </w:p>
    <w:p w:rsidR="00652507" w:rsidRPr="001F5585" w:rsidRDefault="00652507" w:rsidP="00790A57">
      <w:pPr>
        <w:suppressAutoHyphens/>
        <w:spacing w:after="60"/>
        <w:ind w:firstLine="284"/>
        <w:rPr>
          <w:rFonts w:ascii="Arial" w:hAnsi="Arial" w:cs="Arial"/>
          <w:bCs/>
          <w:lang w:eastAsia="ar-SA"/>
        </w:rPr>
      </w:pPr>
    </w:p>
    <w:p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Oznaczenia </w:t>
      </w:r>
      <w:r w:rsidR="00552537">
        <w:rPr>
          <w:rFonts w:ascii="Arial" w:eastAsia="Times New Roman" w:hAnsi="Arial" w:cs="Arial"/>
          <w:bCs/>
          <w:lang w:eastAsia="ar-SA"/>
        </w:rPr>
        <w:t>i informacje</w:t>
      </w:r>
      <w:r w:rsidRPr="001F5585">
        <w:rPr>
          <w:rFonts w:ascii="Arial" w:eastAsia="Times New Roman" w:hAnsi="Arial" w:cs="Arial"/>
          <w:bCs/>
          <w:lang w:eastAsia="ar-SA"/>
        </w:rPr>
        <w:t xml:space="preserve"> na rysunku planu wynikające z przepisów odrębnych:</w:t>
      </w:r>
    </w:p>
    <w:p w:rsidR="00374AA4" w:rsidRPr="001F5585" w:rsidRDefault="00374AA4" w:rsidP="006A5349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lastRenderedPageBreak/>
        <w:t xml:space="preserve">granic </w:t>
      </w:r>
      <w:r w:rsidR="003C27BC">
        <w:rPr>
          <w:rFonts w:ascii="Arial" w:eastAsia="Calibri" w:hAnsi="Arial" w:cs="Arial"/>
          <w:lang w:eastAsia="ar-SA"/>
        </w:rPr>
        <w:t xml:space="preserve">administracyjnych </w:t>
      </w:r>
      <w:r w:rsidRPr="001F5585">
        <w:rPr>
          <w:rFonts w:ascii="Arial" w:eastAsia="Calibri" w:hAnsi="Arial" w:cs="Arial"/>
          <w:lang w:eastAsia="ar-SA"/>
        </w:rPr>
        <w:t xml:space="preserve">miasta </w:t>
      </w:r>
      <w:r w:rsidR="0030117F">
        <w:rPr>
          <w:rFonts w:ascii="Arial" w:eastAsia="Calibri" w:hAnsi="Arial" w:cs="Arial"/>
          <w:lang w:eastAsia="ar-SA"/>
        </w:rPr>
        <w:t>Reszla</w:t>
      </w:r>
      <w:r>
        <w:rPr>
          <w:rFonts w:ascii="Arial" w:eastAsia="Calibri" w:hAnsi="Arial" w:cs="Arial"/>
          <w:lang w:eastAsia="ar-SA"/>
        </w:rPr>
        <w:t>,</w:t>
      </w:r>
    </w:p>
    <w:p w:rsidR="00374AA4" w:rsidRDefault="000E5F97" w:rsidP="00293901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położenia planu w granicach</w:t>
      </w:r>
      <w:r w:rsidR="00F65501">
        <w:rPr>
          <w:rFonts w:ascii="Arial" w:eastAsia="Calibri" w:hAnsi="Arial" w:cs="Arial"/>
          <w:lang w:eastAsia="ar-SA"/>
        </w:rPr>
        <w:t xml:space="preserve"> aglomeracji </w:t>
      </w:r>
      <w:r w:rsidR="0030117F">
        <w:rPr>
          <w:rFonts w:ascii="Arial" w:eastAsia="Calibri" w:hAnsi="Arial" w:cs="Arial"/>
          <w:lang w:eastAsia="ar-SA"/>
        </w:rPr>
        <w:t>Reszel</w:t>
      </w:r>
      <w:r w:rsidR="00F65501">
        <w:rPr>
          <w:rFonts w:ascii="Arial" w:eastAsia="Calibri" w:hAnsi="Arial" w:cs="Arial"/>
          <w:lang w:eastAsia="ar-SA"/>
        </w:rPr>
        <w:t>,</w:t>
      </w:r>
    </w:p>
    <w:p w:rsidR="00522273" w:rsidRPr="00293901" w:rsidRDefault="00522273" w:rsidP="00293901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położenia w zasięgu głównego zbiornika</w:t>
      </w:r>
      <w:r>
        <w:rPr>
          <w:rFonts w:ascii="Arial" w:eastAsia="Calibri" w:hAnsi="Arial" w:cs="Arial"/>
          <w:lang w:eastAsia="ar-SA"/>
        </w:rPr>
        <w:t xml:space="preserve"> wód podziemnych GZWP nr 205 "Subzbiornik Warmia".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SimSun" w:hAnsi="Arial" w:cs="Arial"/>
          <w:lang w:eastAsia="ar-SA"/>
        </w:rPr>
      </w:pPr>
    </w:p>
    <w:p w:rsidR="006C55E5" w:rsidRDefault="00214F5A" w:rsidP="006C55E5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Pozostałe oznaczenia graficzne na rysunku planu, nie wymienione w ust. </w:t>
      </w:r>
      <w:r w:rsidR="00F65501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 xml:space="preserve"> i </w:t>
      </w:r>
      <w:r w:rsidR="00F65501">
        <w:rPr>
          <w:rFonts w:ascii="Arial" w:eastAsia="Times New Roman" w:hAnsi="Arial" w:cs="Arial"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 xml:space="preserve"> mają charakter informacyjny.</w:t>
      </w:r>
    </w:p>
    <w:p w:rsidR="006C55E5" w:rsidRPr="006C55E5" w:rsidRDefault="006C55E5" w:rsidP="006C55E5">
      <w:pPr>
        <w:suppressAutoHyphens/>
        <w:spacing w:after="0"/>
        <w:ind w:right="-28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Z powodu braku okoliczności faktycznie uzasadniających dokonania takich ustaleń, w planie nie ustala się: </w:t>
      </w:r>
    </w:p>
    <w:p w:rsidR="00214F5A" w:rsidRPr="001F5585" w:rsidRDefault="00214F5A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 xml:space="preserve">terenów zagrożonych osuwaniem się mas ziemnych, </w:t>
      </w:r>
    </w:p>
    <w:p w:rsidR="00214F5A" w:rsidRDefault="00214F5A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terenów narażonych na niebezpieczeństwo powodzi,</w:t>
      </w:r>
    </w:p>
    <w:p w:rsidR="00293901" w:rsidRDefault="00293901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terenów zamkniętych i ich stref ochronnych,</w:t>
      </w:r>
    </w:p>
    <w:p w:rsidR="006C55E5" w:rsidRPr="001F5585" w:rsidRDefault="006C55E5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 w:rsidRPr="006C55E5">
        <w:rPr>
          <w:rFonts w:ascii="Arial" w:eastAsia="Calibri" w:hAnsi="Arial" w:cs="Arial"/>
          <w:lang w:eastAsia="ar-SA"/>
        </w:rPr>
        <w:t>granic obszarów wymagających obowiązkowego scalania i podziału nieruchomości</w:t>
      </w:r>
      <w:r>
        <w:rPr>
          <w:rFonts w:ascii="Arial" w:eastAsia="Calibri" w:hAnsi="Arial" w:cs="Arial"/>
          <w:lang w:eastAsia="ar-SA"/>
        </w:rPr>
        <w:t>,</w:t>
      </w:r>
    </w:p>
    <w:p w:rsidR="00214F5A" w:rsidRPr="001F5585" w:rsidRDefault="00214F5A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krajobrazu kulturowego,</w:t>
      </w:r>
    </w:p>
    <w:p w:rsidR="00214F5A" w:rsidRPr="001F5585" w:rsidRDefault="00214F5A" w:rsidP="00AC2A95">
      <w:pPr>
        <w:numPr>
          <w:ilvl w:val="0"/>
          <w:numId w:val="14"/>
        </w:numPr>
        <w:suppressAutoHyphens/>
        <w:spacing w:after="0"/>
        <w:ind w:left="993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krajobrazów priorytetowych</w:t>
      </w:r>
      <w:r w:rsidR="004740F2">
        <w:rPr>
          <w:rFonts w:ascii="Arial" w:eastAsia="Calibri" w:hAnsi="Arial" w:cs="Arial"/>
          <w:lang w:eastAsia="ar-SA"/>
        </w:rPr>
        <w:t>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1F5585">
        <w:rPr>
          <w:rFonts w:ascii="Arial" w:eastAsia="SimSun" w:hAnsi="Arial" w:cs="Arial"/>
          <w:bCs/>
          <w:lang w:eastAsia="ar-SA"/>
        </w:rPr>
        <w:t>Objaśnienie określeń użytych w uchwale.</w:t>
      </w:r>
    </w:p>
    <w:p w:rsidR="00214F5A" w:rsidRPr="001F5585" w:rsidRDefault="00214F5A" w:rsidP="00AC2A95">
      <w:pPr>
        <w:numPr>
          <w:ilvl w:val="0"/>
          <w:numId w:val="4"/>
        </w:numPr>
        <w:suppressAutoHyphens/>
        <w:spacing w:after="0"/>
        <w:ind w:left="709" w:right="-28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:rsidR="00214F5A" w:rsidRPr="001F5585" w:rsidRDefault="00214F5A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obszar planu – obszar objęty planem w granicach p</w:t>
      </w:r>
      <w:r w:rsidR="004740F2">
        <w:rPr>
          <w:rFonts w:ascii="Arial" w:eastAsia="SimSun" w:hAnsi="Arial" w:cs="Arial"/>
          <w:bCs/>
          <w:lang w:eastAsia="ar-SA"/>
        </w:rPr>
        <w:t>rzedstawionych na rysunku planu.</w:t>
      </w:r>
    </w:p>
    <w:p w:rsidR="00214F5A" w:rsidRPr="001F5585" w:rsidRDefault="00214F5A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 xml:space="preserve">teren – obszar o określonym przeznaczeniu lub o odrębnych zasadach zagospodarowania, wydzielony na rysunku </w:t>
      </w:r>
      <w:r w:rsidR="004740F2">
        <w:rPr>
          <w:rFonts w:ascii="Arial" w:eastAsia="SimSun" w:hAnsi="Arial" w:cs="Arial"/>
          <w:bCs/>
          <w:lang w:eastAsia="ar-SA"/>
        </w:rPr>
        <w:t>planu liniami rozgraniczającymi.</w:t>
      </w:r>
    </w:p>
    <w:p w:rsidR="00214F5A" w:rsidRPr="001F5585" w:rsidRDefault="00214F5A" w:rsidP="00AC2A95">
      <w:pPr>
        <w:numPr>
          <w:ilvl w:val="0"/>
          <w:numId w:val="3"/>
        </w:numPr>
        <w:tabs>
          <w:tab w:val="clear" w:pos="720"/>
        </w:tabs>
        <w:spacing w:after="0"/>
        <w:ind w:left="993"/>
        <w:jc w:val="both"/>
        <w:rPr>
          <w:rFonts w:ascii="Arial" w:hAnsi="Arial" w:cs="Arial"/>
          <w:bCs/>
        </w:rPr>
      </w:pPr>
      <w:r w:rsidRPr="001F5585">
        <w:rPr>
          <w:rFonts w:ascii="Arial" w:hAnsi="Arial" w:cs="Arial"/>
          <w:bCs/>
        </w:rPr>
        <w:t xml:space="preserve">przeznaczenie podstawowe – ustalone przeznaczenie, </w:t>
      </w:r>
      <w:r w:rsidR="004740F2">
        <w:rPr>
          <w:rFonts w:ascii="Arial" w:hAnsi="Arial" w:cs="Arial"/>
          <w:bCs/>
        </w:rPr>
        <w:t>które przeważa na danym terenie.</w:t>
      </w:r>
    </w:p>
    <w:p w:rsidR="00214F5A" w:rsidRPr="001F5585" w:rsidRDefault="00214F5A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</w:t>
      </w:r>
      <w:r w:rsidR="004740F2">
        <w:rPr>
          <w:rFonts w:ascii="Arial" w:eastAsia="SimSun" w:hAnsi="Arial" w:cs="Arial"/>
          <w:bCs/>
          <w:lang w:eastAsia="ar-SA"/>
        </w:rPr>
        <w:t>żnych zasadach zagospodarowania.</w:t>
      </w:r>
    </w:p>
    <w:p w:rsidR="00214F5A" w:rsidRPr="00522273" w:rsidRDefault="003604A7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522273">
        <w:rPr>
          <w:rFonts w:ascii="Arial" w:eastAsia="SimSun" w:hAnsi="Arial" w:cs="Arial"/>
          <w:bCs/>
          <w:lang w:eastAsia="ar-SA"/>
        </w:rPr>
        <w:t>nieprzekraczalna linia zabudowy – najmniejsza dopuszczalna odległość sytuowania ściany budynku od linii rozgraniczającej terenów komunikacji lub innych obiektów i urządzeń, z pominięciem loggii, balkonów, wykuszy wysuniętych poza obrys budynku mniej niż 1,5 m,  elementów wejść do budynków (schody, podesty, podjazdy, pochylnie dla niepełnosprawnych, daszki), elementów odwodnienia</w:t>
      </w:r>
      <w:r w:rsidR="004740F2" w:rsidRPr="00522273">
        <w:rPr>
          <w:rFonts w:ascii="Arial" w:eastAsia="SimSun" w:hAnsi="Arial" w:cs="Arial"/>
          <w:shd w:val="clear" w:color="auto" w:fill="FFFFFF"/>
          <w:lang w:eastAsia="ar-SA"/>
        </w:rPr>
        <w:t>.</w:t>
      </w:r>
    </w:p>
    <w:p w:rsidR="00AB0439" w:rsidRPr="008D1EA4" w:rsidRDefault="00AB0439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8D1EA4">
        <w:rPr>
          <w:rFonts w:ascii="Arial" w:eastAsia="SimSun" w:hAnsi="Arial" w:cs="Arial"/>
          <w:bCs/>
          <w:lang w:eastAsia="ar-SA"/>
        </w:rPr>
        <w:t xml:space="preserve">obowiązująca linia zabudowy – </w:t>
      </w:r>
      <w:r w:rsidR="008D1EA4" w:rsidRPr="008D1EA4">
        <w:rPr>
          <w:rFonts w:ascii="Arial" w:eastAsia="SimSun" w:hAnsi="Arial" w:cs="Arial"/>
          <w:bCs/>
          <w:lang w:eastAsia="ar-SA"/>
        </w:rPr>
        <w:t>oznacza linię, na której należy sytuować elewację budynku, obowiązująca linia zabudowy nie dotyczy takich elementów budynku jak: balkon, okap, wykusze, gzymsy, galerie, tarasy, schody zewnętrzne, pochylnie i rampy</w:t>
      </w:r>
      <w:r w:rsidR="008D1EA4">
        <w:rPr>
          <w:rFonts w:ascii="Arial" w:eastAsia="SimSun" w:hAnsi="Arial" w:cs="Arial"/>
          <w:bCs/>
          <w:lang w:eastAsia="ar-SA"/>
        </w:rPr>
        <w:t>.</w:t>
      </w:r>
    </w:p>
    <w:p w:rsidR="00214F5A" w:rsidRPr="001F5585" w:rsidRDefault="00214F5A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</w:t>
      </w:r>
      <w:r w:rsidR="003604A7">
        <w:rPr>
          <w:rFonts w:ascii="Arial" w:eastAsia="SimSun" w:hAnsi="Arial" w:cs="Arial"/>
          <w:bCs/>
          <w:lang w:eastAsia="ar-SA"/>
        </w:rPr>
        <w:t xml:space="preserve"> rozumieniu przepisów odrębnych.</w:t>
      </w:r>
    </w:p>
    <w:p w:rsidR="00DA0980" w:rsidRDefault="00DA0980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18146A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 środowiska</w:t>
      </w:r>
      <w:r w:rsidR="003604A7">
        <w:rPr>
          <w:rFonts w:ascii="Arial" w:eastAsia="SimSun" w:hAnsi="Arial" w:cs="Arial"/>
          <w:bCs/>
          <w:lang w:eastAsia="ar-SA"/>
        </w:rPr>
        <w:t xml:space="preserve"> zgodnie z przepisami odrębnymi.</w:t>
      </w:r>
    </w:p>
    <w:p w:rsidR="00B909A5" w:rsidRPr="0018146A" w:rsidRDefault="00B909A5" w:rsidP="00AC2A95">
      <w:pPr>
        <w:numPr>
          <w:ilvl w:val="0"/>
          <w:numId w:val="3"/>
        </w:numPr>
        <w:tabs>
          <w:tab w:val="clear" w:pos="720"/>
        </w:tabs>
        <w:suppressAutoHyphens/>
        <w:spacing w:after="0"/>
        <w:ind w:left="993"/>
        <w:jc w:val="both"/>
        <w:rPr>
          <w:rFonts w:ascii="Arial" w:eastAsia="SimSun" w:hAnsi="Arial" w:cs="Arial"/>
          <w:bCs/>
          <w:lang w:eastAsia="ar-SA"/>
        </w:rPr>
      </w:pPr>
      <w:r w:rsidRPr="008C1319">
        <w:rPr>
          <w:rFonts w:ascii="Arial" w:eastAsia="SimSun" w:hAnsi="Arial" w:cs="Arial"/>
          <w:bCs/>
          <w:lang w:eastAsia="ar-SA"/>
        </w:rPr>
        <w:t xml:space="preserve">wysokości zabudowy – w stosunku do budynków należy przez to rozumieć wysokość budynku zgodnie z przepisami odrębnymi, a w stosunku do innych niż </w:t>
      </w:r>
      <w:r w:rsidRPr="008C1319">
        <w:rPr>
          <w:rFonts w:ascii="Arial" w:eastAsia="SimSun" w:hAnsi="Arial" w:cs="Arial"/>
          <w:bCs/>
          <w:lang w:eastAsia="ar-SA"/>
        </w:rPr>
        <w:lastRenderedPageBreak/>
        <w:t>budynki obiektów budowlanych – stanowi zewnętrzny, pionowy gabaryt, mierzony od poziomu gruntu do najwyższego punktu lub najwyższej krawędzi obiektu budowlanego. W przypadku lokalizacji innego niż budynek obiektu budowlanego na nierównym terenie, poziom gruntu należy wyznaczać jako średnią z wartości warstwic terenu</w:t>
      </w:r>
      <w:r>
        <w:rPr>
          <w:rFonts w:ascii="Arial" w:eastAsia="SimSun" w:hAnsi="Arial" w:cs="Arial"/>
          <w:bCs/>
          <w:lang w:eastAsia="ar-SA"/>
        </w:rPr>
        <w:t xml:space="preserve"> w obrębie posadowienia obiektu.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1F5585">
        <w:rPr>
          <w:rFonts w:ascii="Arial" w:eastAsia="Times New Roman" w:hAnsi="Arial" w:cs="Arial"/>
          <w:lang w:eastAsia="ar-SA"/>
        </w:rPr>
        <w:t>Ustalenia dotyczące przeznaczenia terenów: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090A79" w:rsidRDefault="006C55E5" w:rsidP="00E1303F">
      <w:pPr>
        <w:numPr>
          <w:ilvl w:val="0"/>
          <w:numId w:val="5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U</w:t>
      </w:r>
      <w:r w:rsidR="005643DC" w:rsidRPr="00090A79">
        <w:rPr>
          <w:rFonts w:ascii="Arial" w:eastAsia="SimSun" w:hAnsi="Arial" w:cs="font355"/>
          <w:lang w:eastAsia="ar-SA"/>
        </w:rPr>
        <w:t>stala się</w:t>
      </w:r>
      <w:r w:rsidR="00F65501">
        <w:rPr>
          <w:rFonts w:ascii="Arial" w:eastAsia="SimSun" w:hAnsi="Arial" w:cs="font355"/>
          <w:lang w:eastAsia="ar-SA"/>
        </w:rPr>
        <w:t xml:space="preserve"> następujące</w:t>
      </w:r>
      <w:r w:rsidR="005643DC" w:rsidRPr="00090A79">
        <w:rPr>
          <w:rFonts w:ascii="Arial" w:eastAsia="SimSun" w:hAnsi="Arial" w:cs="font355"/>
          <w:lang w:eastAsia="ar-SA"/>
        </w:rPr>
        <w:t xml:space="preserve"> przeznaczenie terenów elementarnych oznaczonych na rysunku planu </w:t>
      </w:r>
      <w:r w:rsidR="00886383">
        <w:rPr>
          <w:rFonts w:ascii="Arial" w:eastAsia="SimSun" w:hAnsi="Arial" w:cs="font355"/>
          <w:lang w:eastAsia="ar-SA"/>
        </w:rPr>
        <w:t>symbolem</w:t>
      </w:r>
      <w:r w:rsidR="005643DC" w:rsidRPr="00090A79">
        <w:rPr>
          <w:rFonts w:ascii="Arial" w:eastAsia="SimSun" w:hAnsi="Arial" w:cs="font355"/>
          <w:lang w:eastAsia="ar-SA"/>
        </w:rPr>
        <w:t>:</w:t>
      </w:r>
    </w:p>
    <w:p w:rsid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MN – 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zabudowy mieszkaniowej jednorodzinnej,</w:t>
      </w:r>
    </w:p>
    <w:p w:rsidR="0095039A" w:rsidRDefault="0095039A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MNU </w:t>
      </w:r>
      <w:r w:rsidR="00070E5A">
        <w:rPr>
          <w:rFonts w:ascii="Arial" w:hAnsi="Arial" w:cs="Arial"/>
          <w:lang w:eastAsia="ar-SA"/>
        </w:rPr>
        <w:t>–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zabudowy mieszkaniow</w:t>
      </w:r>
      <w:r>
        <w:rPr>
          <w:rFonts w:ascii="Arial" w:hAnsi="Arial" w:cs="Arial"/>
          <w:lang w:eastAsia="ar-SA"/>
        </w:rPr>
        <w:t xml:space="preserve">ej jednorodzinnej i </w:t>
      </w:r>
      <w:r w:rsidRPr="00E151CD">
        <w:rPr>
          <w:rFonts w:ascii="Arial" w:hAnsi="Arial" w:cs="Arial"/>
          <w:lang w:eastAsia="ar-SA"/>
        </w:rPr>
        <w:t>usługowej,</w:t>
      </w:r>
    </w:p>
    <w:p w:rsidR="008D1EA4" w:rsidRDefault="008D1EA4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MW – na cele zabudowy wielorodzinnej,</w:t>
      </w:r>
    </w:p>
    <w:p w:rsidR="008D1EA4" w:rsidRDefault="008D1EA4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 – na cele zabudowy usługowej,</w:t>
      </w:r>
    </w:p>
    <w:p w:rsidR="006C55E5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US – na cele usług sportu i rekreacji,</w:t>
      </w:r>
    </w:p>
    <w:p w:rsidR="005643DC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 w:rsidRPr="00BA3E78">
        <w:rPr>
          <w:rFonts w:ascii="Arial" w:hAnsi="Arial" w:cs="Arial"/>
          <w:lang w:eastAsia="ar-SA"/>
        </w:rPr>
        <w:t xml:space="preserve">ZP – </w:t>
      </w:r>
      <w:r w:rsidRPr="00BA3E78">
        <w:rPr>
          <w:rFonts w:ascii="Arial" w:eastAsia="Times New Roman" w:hAnsi="Arial" w:cs="Arial"/>
          <w:lang w:eastAsia="ar-SA"/>
        </w:rPr>
        <w:t>na cele</w:t>
      </w:r>
      <w:r w:rsidRPr="00BA3E78">
        <w:rPr>
          <w:rFonts w:ascii="Arial" w:hAnsi="Arial" w:cs="Arial"/>
          <w:lang w:eastAsia="ar-SA"/>
        </w:rPr>
        <w:t xml:space="preserve"> zieleni urządzonej, </w:t>
      </w:r>
    </w:p>
    <w:p w:rsidR="006C55E5" w:rsidRPr="00E151CD" w:rsidRDefault="006C55E5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KDD</w:t>
      </w:r>
      <w:r w:rsidRPr="00E151CD">
        <w:rPr>
          <w:rFonts w:ascii="Arial" w:hAnsi="Arial" w:cs="Arial"/>
          <w:lang w:eastAsia="ar-SA"/>
        </w:rPr>
        <w:t xml:space="preserve"> – </w:t>
      </w:r>
      <w:r w:rsidRPr="00E151CD">
        <w:rPr>
          <w:rFonts w:ascii="Arial" w:eastAsia="Times New Roman" w:hAnsi="Arial" w:cs="Arial"/>
          <w:lang w:eastAsia="ar-SA"/>
        </w:rPr>
        <w:t>na cele</w:t>
      </w:r>
      <w:r w:rsidRPr="00E151CD">
        <w:rPr>
          <w:rFonts w:ascii="Arial" w:hAnsi="Arial" w:cs="Arial"/>
          <w:lang w:eastAsia="ar-SA"/>
        </w:rPr>
        <w:t xml:space="preserve"> dróg publicznych klasy </w:t>
      </w:r>
      <w:r>
        <w:rPr>
          <w:rFonts w:ascii="Arial" w:hAnsi="Arial" w:cs="Arial"/>
          <w:lang w:eastAsia="ar-SA"/>
        </w:rPr>
        <w:t>dojazdowej</w:t>
      </w:r>
      <w:r w:rsidRPr="00E151CD">
        <w:rPr>
          <w:rFonts w:ascii="Arial" w:hAnsi="Arial" w:cs="Arial"/>
          <w:lang w:eastAsia="ar-SA"/>
        </w:rPr>
        <w:t xml:space="preserve">, </w:t>
      </w:r>
    </w:p>
    <w:p w:rsidR="005643DC" w:rsidRPr="00A74D80" w:rsidRDefault="005643DC" w:rsidP="006A5349">
      <w:pPr>
        <w:pStyle w:val="Akapitzlist"/>
        <w:numPr>
          <w:ilvl w:val="0"/>
          <w:numId w:val="23"/>
        </w:numPr>
        <w:suppressAutoHyphens/>
        <w:spacing w:line="240" w:lineRule="auto"/>
        <w:jc w:val="both"/>
        <w:rPr>
          <w:rFonts w:ascii="Arial" w:eastAsia="SimSun" w:hAnsi="Arial" w:cs="Arial"/>
          <w:bCs/>
          <w:szCs w:val="24"/>
          <w:lang w:eastAsia="ar-SA"/>
        </w:rPr>
      </w:pPr>
      <w:r w:rsidRPr="00E151CD">
        <w:rPr>
          <w:rFonts w:ascii="Arial" w:hAnsi="Arial" w:cs="Arial"/>
          <w:lang w:eastAsia="ar-SA"/>
        </w:rPr>
        <w:t xml:space="preserve">KDW – </w:t>
      </w:r>
      <w:r w:rsidRPr="00E151CD">
        <w:rPr>
          <w:rFonts w:ascii="Arial" w:eastAsia="Times New Roman" w:hAnsi="Arial" w:cs="Arial"/>
          <w:lang w:eastAsia="ar-SA"/>
        </w:rPr>
        <w:t>na cele</w:t>
      </w:r>
      <w:r>
        <w:rPr>
          <w:rFonts w:ascii="Arial" w:hAnsi="Arial" w:cs="Arial"/>
          <w:lang w:eastAsia="ar-SA"/>
        </w:rPr>
        <w:t xml:space="preserve"> dróg wewnętrznych,</w:t>
      </w: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1F5585">
        <w:rPr>
          <w:rFonts w:ascii="Arial" w:eastAsia="SimSun" w:hAnsi="Arial" w:cs="Arial"/>
          <w:szCs w:val="24"/>
          <w:lang w:eastAsia="ar-SA"/>
        </w:rPr>
        <w:t>Ustalenia dotyczące zasad ochrony i kształtowania ładu przestrzennego</w:t>
      </w:r>
      <w:r w:rsidR="000E5F97">
        <w:rPr>
          <w:rFonts w:ascii="Arial" w:eastAsia="SimSun" w:hAnsi="Arial" w:cs="Arial"/>
          <w:szCs w:val="24"/>
          <w:lang w:eastAsia="ar-SA"/>
        </w:rPr>
        <w:t xml:space="preserve"> </w:t>
      </w:r>
      <w:r w:rsidR="00A15F03" w:rsidRPr="001F5585">
        <w:rPr>
          <w:rFonts w:ascii="Arial" w:eastAsia="SimSun" w:hAnsi="Arial" w:cs="Arial"/>
          <w:szCs w:val="24"/>
          <w:lang w:eastAsia="ar-SA"/>
        </w:rPr>
        <w:t>oraz zasady kształtowania krajobrazu</w:t>
      </w:r>
      <w:r w:rsidRPr="001F5585">
        <w:rPr>
          <w:rFonts w:ascii="Arial" w:eastAsia="SimSun" w:hAnsi="Arial" w:cs="Arial"/>
          <w:szCs w:val="24"/>
          <w:lang w:eastAsia="ar-SA"/>
        </w:rPr>
        <w:t xml:space="preserve">: </w:t>
      </w:r>
    </w:p>
    <w:p w:rsidR="00214F5A" w:rsidRPr="001F5585" w:rsidRDefault="00214F5A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zabudowy, liniami zabudowy oraz wskaźnikami zagospodarowania terenu.</w:t>
      </w:r>
    </w:p>
    <w:p w:rsidR="00214F5A" w:rsidRPr="001F5585" w:rsidRDefault="00214F5A" w:rsidP="00790A57">
      <w:pPr>
        <w:suppressAutoHyphens/>
        <w:spacing w:after="0"/>
        <w:ind w:left="426" w:right="-28" w:hanging="360"/>
        <w:jc w:val="both"/>
        <w:rPr>
          <w:rFonts w:ascii="Arial" w:eastAsia="SimSun" w:hAnsi="Arial" w:cs="font355"/>
          <w:lang w:eastAsia="ar-SA"/>
        </w:rPr>
      </w:pPr>
    </w:p>
    <w:p w:rsidR="00A15F03" w:rsidRPr="0095039A" w:rsidRDefault="00A15F03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95039A">
        <w:rPr>
          <w:rFonts w:ascii="Arial" w:eastAsia="SimSun" w:hAnsi="Arial" w:cs="Arial"/>
          <w:szCs w:val="24"/>
          <w:lang w:eastAsia="ar-SA"/>
        </w:rPr>
        <w:t>Ustala się lokalizację nowej zabudowy zgodnie z nieprzekraczalnymi liniami zabudowy oznaczonymi na rysun</w:t>
      </w:r>
      <w:r w:rsidR="005643DC" w:rsidRPr="0095039A">
        <w:rPr>
          <w:rFonts w:ascii="Arial" w:eastAsia="SimSun" w:hAnsi="Arial" w:cs="Arial"/>
          <w:szCs w:val="24"/>
          <w:lang w:eastAsia="ar-SA"/>
        </w:rPr>
        <w:t xml:space="preserve">ku planu </w:t>
      </w:r>
      <w:r w:rsidR="003604A7" w:rsidRPr="0095039A">
        <w:rPr>
          <w:rFonts w:ascii="Arial" w:eastAsia="SimSun" w:hAnsi="Arial" w:cs="Arial"/>
          <w:szCs w:val="24"/>
          <w:lang w:eastAsia="ar-SA"/>
        </w:rPr>
        <w:t>oraz zgodnie z</w:t>
      </w:r>
      <w:r w:rsidR="005643DC" w:rsidRPr="0095039A">
        <w:rPr>
          <w:rFonts w:ascii="Arial" w:eastAsia="SimSun" w:hAnsi="Arial" w:cs="Arial"/>
          <w:szCs w:val="24"/>
          <w:lang w:eastAsia="ar-SA"/>
        </w:rPr>
        <w:t xml:space="preserve"> przepisami odrębnymi.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5643D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>W stosunku do budynku istniejącego, usytuowanego niezgodnie z wyznaczonymi na rysunku planu nieprzekraczalnymi liniami zabudowy, dopuszcza się jego przebudowę, rozbudowę i nadbudowę pod warunkiem, że:</w:t>
      </w:r>
    </w:p>
    <w:p w:rsidR="005643DC" w:rsidRPr="005643DC" w:rsidRDefault="005643DC" w:rsidP="006A5349">
      <w:pPr>
        <w:numPr>
          <w:ilvl w:val="0"/>
          <w:numId w:val="24"/>
        </w:numPr>
        <w:suppressAutoHyphens/>
        <w:spacing w:after="0"/>
        <w:ind w:left="709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>funkcja budynku  jest zgodna z przeznaczeniem terenu, na którym jest posadowiony budynek,</w:t>
      </w:r>
    </w:p>
    <w:p w:rsidR="005643DC" w:rsidRPr="001F5585" w:rsidRDefault="005643DC" w:rsidP="006A5349">
      <w:pPr>
        <w:numPr>
          <w:ilvl w:val="0"/>
          <w:numId w:val="24"/>
        </w:numPr>
        <w:suppressAutoHyphens/>
        <w:spacing w:after="0"/>
        <w:ind w:left="709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t>budynek nie będzie rozbudowywany w pasie terenu pomiędzy wyznaczonymi na rysunku planu linią rozgraniczającą i nieprzekraczalną linią zabudowy.</w:t>
      </w:r>
    </w:p>
    <w:p w:rsidR="00A15F03" w:rsidRPr="001F5585" w:rsidRDefault="00A15F03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Zakazuje się stosowania reklam, tablic reklamowych, urządzeń reklamowych i szyldów emitujących pulsacyjne światło.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811529" w:rsidRDefault="00293901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Na terenach MN</w:t>
      </w:r>
      <w:r w:rsidR="008D1EA4">
        <w:rPr>
          <w:rFonts w:ascii="Arial" w:eastAsia="SimSun" w:hAnsi="Arial" w:cs="Arial"/>
          <w:szCs w:val="24"/>
          <w:lang w:eastAsia="ar-SA"/>
        </w:rPr>
        <w:t xml:space="preserve">, </w:t>
      </w:r>
      <w:r w:rsidR="00070E5A">
        <w:rPr>
          <w:rFonts w:ascii="Arial" w:eastAsia="SimSun" w:hAnsi="Arial" w:cs="Arial"/>
          <w:szCs w:val="24"/>
          <w:lang w:eastAsia="ar-SA"/>
        </w:rPr>
        <w:t>MNU</w:t>
      </w:r>
      <w:r w:rsidR="008D1EA4">
        <w:rPr>
          <w:rFonts w:ascii="Arial" w:eastAsia="SimSun" w:hAnsi="Arial" w:cs="Arial"/>
          <w:szCs w:val="24"/>
          <w:lang w:eastAsia="ar-SA"/>
        </w:rPr>
        <w:t>, MW</w:t>
      </w:r>
      <w:r>
        <w:rPr>
          <w:rFonts w:ascii="Arial" w:eastAsia="SimSun" w:hAnsi="Arial" w:cs="Arial"/>
          <w:szCs w:val="24"/>
          <w:lang w:eastAsia="ar-SA"/>
        </w:rPr>
        <w:t xml:space="preserve"> d</w:t>
      </w:r>
      <w:r w:rsidR="005643DC" w:rsidRPr="00811529">
        <w:rPr>
          <w:rFonts w:ascii="Arial" w:eastAsia="SimSun" w:hAnsi="Arial" w:cs="Arial"/>
          <w:szCs w:val="24"/>
          <w:lang w:eastAsia="ar-SA"/>
        </w:rPr>
        <w:t>opuszcza się lokalizowanie budynków</w:t>
      </w:r>
      <w:r w:rsidR="000E5F97">
        <w:rPr>
          <w:rFonts w:ascii="Arial" w:eastAsia="SimSun" w:hAnsi="Arial" w:cs="Arial"/>
          <w:szCs w:val="24"/>
          <w:lang w:eastAsia="ar-SA"/>
        </w:rPr>
        <w:t xml:space="preserve"> </w:t>
      </w:r>
      <w:r w:rsidR="00622C83">
        <w:rPr>
          <w:rFonts w:ascii="Arial" w:eastAsia="SimSun" w:hAnsi="Arial" w:cs="Arial"/>
          <w:szCs w:val="24"/>
          <w:lang w:eastAsia="ar-SA"/>
        </w:rPr>
        <w:t>w zbliżeniu lub</w:t>
      </w:r>
      <w:r w:rsidR="000E5F97">
        <w:rPr>
          <w:rFonts w:ascii="Arial" w:eastAsia="SimSun" w:hAnsi="Arial" w:cs="Arial"/>
          <w:szCs w:val="24"/>
          <w:lang w:eastAsia="ar-SA"/>
        </w:rPr>
        <w:t xml:space="preserve"> bezpośrednio przy granicy</w:t>
      </w:r>
      <w:r w:rsidR="005643DC" w:rsidRPr="00811529">
        <w:rPr>
          <w:rFonts w:ascii="Arial" w:eastAsia="SimSun" w:hAnsi="Arial" w:cs="Arial"/>
          <w:szCs w:val="24"/>
          <w:lang w:eastAsia="ar-SA"/>
        </w:rPr>
        <w:t xml:space="preserve"> </w:t>
      </w:r>
      <w:r w:rsidR="00622C83">
        <w:rPr>
          <w:rFonts w:ascii="Arial" w:eastAsia="SimSun" w:hAnsi="Arial" w:cs="Arial"/>
          <w:szCs w:val="24"/>
          <w:lang w:eastAsia="ar-SA"/>
        </w:rPr>
        <w:t>z </w:t>
      </w:r>
      <w:r w:rsidR="005643DC" w:rsidRPr="00811529">
        <w:rPr>
          <w:rFonts w:ascii="Arial" w:eastAsia="SimSun" w:hAnsi="Arial" w:cs="Arial"/>
          <w:szCs w:val="24"/>
          <w:lang w:eastAsia="ar-SA"/>
        </w:rPr>
        <w:t>działką sąsiednią.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215EF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należy dążyć do zachowania istniejącej zieleni oraz wkomponowania zadrzewień w sposób zagospodarowania terenów.</w:t>
      </w:r>
    </w:p>
    <w:p w:rsidR="005643DC" w:rsidRPr="00215EF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Ustala się zakaz stosowania jaskrawej kolorystyki elewacji.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5643DC">
        <w:rPr>
          <w:rFonts w:ascii="Arial" w:eastAsia="SimSun" w:hAnsi="Arial" w:cs="Arial"/>
          <w:szCs w:val="24"/>
          <w:lang w:eastAsia="ar-SA"/>
        </w:rPr>
        <w:lastRenderedPageBreak/>
        <w:t xml:space="preserve">W ramach jednego zamierzenia budowlanego ustala się zastosowanie jednolitej </w:t>
      </w:r>
      <w:r w:rsidR="00DA0980" w:rsidRPr="00DA0980">
        <w:rPr>
          <w:rFonts w:ascii="Arial" w:eastAsia="SimSun" w:hAnsi="Arial" w:cs="Arial"/>
          <w:szCs w:val="24"/>
          <w:lang w:eastAsia="ar-SA"/>
        </w:rPr>
        <w:t>kolorystyki połaci dachowych</w:t>
      </w:r>
      <w:r w:rsidRPr="008A7E16">
        <w:rPr>
          <w:rFonts w:ascii="Arial" w:eastAsia="SimSun" w:hAnsi="Arial" w:cs="Arial"/>
          <w:szCs w:val="24"/>
          <w:lang w:eastAsia="ar-SA"/>
        </w:rPr>
        <w:t>.</w:t>
      </w:r>
    </w:p>
    <w:p w:rsidR="005643DC" w:rsidRP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1F5585">
        <w:rPr>
          <w:rFonts w:ascii="Arial" w:eastAsia="Times New Roman" w:hAnsi="Arial" w:cs="Arial"/>
          <w:lang w:eastAsia="ar-SA"/>
        </w:rPr>
        <w:t>Ustalenia dotyczące zasad ochrony środowiska</w:t>
      </w:r>
      <w:r w:rsidR="005643DC">
        <w:rPr>
          <w:rFonts w:ascii="Arial" w:eastAsia="Times New Roman" w:hAnsi="Arial" w:cs="Arial"/>
          <w:lang w:eastAsia="ar-SA"/>
        </w:rPr>
        <w:t xml:space="preserve"> i przyrody</w:t>
      </w:r>
      <w:r w:rsidRPr="001F5585">
        <w:rPr>
          <w:rFonts w:ascii="Arial" w:eastAsia="Times New Roman" w:hAnsi="Arial" w:cs="Arial"/>
          <w:lang w:eastAsia="ar-SA"/>
        </w:rPr>
        <w:t>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25278" w:rsidRDefault="006C55E5" w:rsidP="00E1303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graniach planu</w:t>
      </w:r>
      <w:r w:rsidR="000E5F97">
        <w:rPr>
          <w:rFonts w:ascii="Arial" w:hAnsi="Arial" w:cs="Arial"/>
          <w:szCs w:val="24"/>
        </w:rPr>
        <w:t xml:space="preserve"> </w:t>
      </w:r>
      <w:r w:rsidR="008D1EA4" w:rsidRPr="001275B6">
        <w:rPr>
          <w:rFonts w:ascii="Arial" w:eastAsia="Times New Roman" w:hAnsi="Arial" w:cs="Arial"/>
          <w:lang w:eastAsia="ar-SA"/>
        </w:rPr>
        <w:t>nie występują formy ochrony przyrody</w:t>
      </w:r>
      <w:r w:rsidR="000E5F97">
        <w:rPr>
          <w:rFonts w:ascii="Arial" w:eastAsia="Times New Roman" w:hAnsi="Arial" w:cs="Arial"/>
          <w:lang w:eastAsia="ar-SA"/>
        </w:rPr>
        <w:t>,</w:t>
      </w:r>
      <w:r w:rsidR="008D1EA4" w:rsidRPr="001275B6">
        <w:rPr>
          <w:rFonts w:ascii="Arial" w:eastAsia="Times New Roman" w:hAnsi="Arial" w:cs="Arial"/>
          <w:lang w:eastAsia="ar-SA"/>
        </w:rPr>
        <w:t xml:space="preserve"> o których mowa w przepisach odrębnych dot. ochrony przyrody</w:t>
      </w:r>
      <w:r w:rsidR="00A5525F">
        <w:rPr>
          <w:rFonts w:ascii="Arial" w:eastAsia="SimSun" w:hAnsi="Arial" w:cs="font355"/>
          <w:lang w:eastAsia="ar-SA"/>
        </w:rPr>
        <w:t>.</w:t>
      </w:r>
    </w:p>
    <w:p w:rsidR="00225278" w:rsidRDefault="00225278" w:rsidP="00225278">
      <w:pPr>
        <w:suppressAutoHyphens/>
        <w:spacing w:after="0" w:line="100" w:lineRule="atLeast"/>
        <w:ind w:left="426" w:right="-28"/>
        <w:jc w:val="both"/>
        <w:rPr>
          <w:rFonts w:ascii="Arial" w:hAnsi="Arial" w:cs="Arial"/>
          <w:szCs w:val="24"/>
        </w:rPr>
      </w:pPr>
    </w:p>
    <w:p w:rsidR="005643DC" w:rsidRPr="00546C0C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 w:rsidRPr="00546C0C">
        <w:rPr>
          <w:rFonts w:ascii="Arial" w:hAnsi="Arial" w:cs="Arial"/>
          <w:szCs w:val="24"/>
        </w:rPr>
        <w:t>W granicach planu wskazuje się w odniesieniu do dopuszczalnego poziomu hałasu,</w:t>
      </w:r>
      <w:r w:rsidRPr="00546C0C">
        <w:rPr>
          <w:rFonts w:ascii="Arial" w:hAnsi="Arial" w:cs="Arial"/>
        </w:rPr>
        <w:t xml:space="preserve"> o których mowa w przepisach prawa ochrony środowiska</w:t>
      </w:r>
      <w:r w:rsidRPr="00546C0C">
        <w:rPr>
          <w:rFonts w:ascii="Arial" w:hAnsi="Arial" w:cs="Arial"/>
          <w:szCs w:val="24"/>
        </w:rPr>
        <w:t xml:space="preserve">, tereny oznaczone symbolami: </w:t>
      </w:r>
    </w:p>
    <w:p w:rsidR="005643DC" w:rsidRDefault="005643DC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546C0C">
        <w:rPr>
          <w:rFonts w:ascii="Arial" w:hAnsi="Arial" w:cs="Arial"/>
          <w:szCs w:val="24"/>
        </w:rPr>
        <w:t xml:space="preserve">MN </w:t>
      </w:r>
      <w:r w:rsidR="00522273">
        <w:rPr>
          <w:rFonts w:ascii="Arial" w:hAnsi="Arial" w:cs="Arial"/>
          <w:szCs w:val="24"/>
        </w:rPr>
        <w:t>–</w:t>
      </w:r>
      <w:r w:rsidRPr="00546C0C">
        <w:rPr>
          <w:rFonts w:ascii="Arial" w:hAnsi="Arial" w:cs="Arial"/>
          <w:szCs w:val="24"/>
        </w:rPr>
        <w:t xml:space="preserve"> jak dla terenów zabudowy mieszkaniowej jednorodzinnej,</w:t>
      </w:r>
    </w:p>
    <w:p w:rsidR="00522273" w:rsidRPr="00546C0C" w:rsidRDefault="00522273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MW – jak dla terenów zabudowy wielorodzinnej,</w:t>
      </w:r>
    </w:p>
    <w:p w:rsidR="005643DC" w:rsidRDefault="00BF141E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MN</w:t>
      </w:r>
      <w:r w:rsidR="005643DC" w:rsidRPr="00546C0C">
        <w:rPr>
          <w:rFonts w:ascii="Arial" w:hAnsi="Arial" w:cs="Arial"/>
          <w:szCs w:val="24"/>
        </w:rPr>
        <w:t>U</w:t>
      </w:r>
      <w:r w:rsidR="00522273">
        <w:rPr>
          <w:rFonts w:ascii="Arial" w:hAnsi="Arial" w:cs="Arial"/>
          <w:szCs w:val="24"/>
        </w:rPr>
        <w:t xml:space="preserve"> –</w:t>
      </w:r>
      <w:r w:rsidR="005643DC" w:rsidRPr="00546C0C">
        <w:rPr>
          <w:rFonts w:ascii="Arial" w:hAnsi="Arial" w:cs="Arial"/>
          <w:szCs w:val="24"/>
        </w:rPr>
        <w:t xml:space="preserve"> jak dla terenów mieszkaniowo-usługowych,</w:t>
      </w:r>
    </w:p>
    <w:p w:rsidR="005643DC" w:rsidRPr="00D76B7E" w:rsidRDefault="00A5525F" w:rsidP="006A5349">
      <w:pPr>
        <w:numPr>
          <w:ilvl w:val="0"/>
          <w:numId w:val="25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US, </w:t>
      </w:r>
      <w:r w:rsidR="005643DC">
        <w:rPr>
          <w:rFonts w:ascii="Arial" w:hAnsi="Arial" w:cs="Arial"/>
          <w:szCs w:val="24"/>
        </w:rPr>
        <w:t xml:space="preserve">ZP </w:t>
      </w:r>
      <w:r w:rsidR="00522273">
        <w:rPr>
          <w:rFonts w:ascii="Arial" w:hAnsi="Arial" w:cs="Arial"/>
          <w:szCs w:val="24"/>
        </w:rPr>
        <w:t>–</w:t>
      </w:r>
      <w:r w:rsidR="005643DC" w:rsidRPr="00D76B7E">
        <w:rPr>
          <w:rFonts w:ascii="Arial" w:hAnsi="Arial" w:cs="Arial"/>
          <w:szCs w:val="24"/>
        </w:rPr>
        <w:t>jak dla terenów</w:t>
      </w:r>
      <w:r w:rsidR="005643DC">
        <w:rPr>
          <w:rFonts w:ascii="Arial" w:hAnsi="Arial" w:cs="Arial"/>
          <w:szCs w:val="24"/>
        </w:rPr>
        <w:t xml:space="preserve"> rekreacyjno-wypoczynkowych.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25278" w:rsidRDefault="00225278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25278">
        <w:rPr>
          <w:rFonts w:ascii="Arial" w:eastAsia="SimSun" w:hAnsi="Arial" w:cs="Arial"/>
          <w:szCs w:val="24"/>
          <w:lang w:eastAsia="ar-SA"/>
        </w:rPr>
        <w:t>W związku z występującymi, zarówno w granicach planu jak i poza nimi, terenami komunikacji drogowej, zabudowę na terenach wspomnianych w §</w:t>
      </w:r>
      <w:r>
        <w:rPr>
          <w:rFonts w:ascii="Arial" w:eastAsia="SimSun" w:hAnsi="Arial" w:cs="Arial"/>
          <w:szCs w:val="24"/>
          <w:lang w:eastAsia="ar-SA"/>
        </w:rPr>
        <w:t>6</w:t>
      </w:r>
      <w:r w:rsidRPr="00225278">
        <w:rPr>
          <w:rFonts w:ascii="Arial" w:eastAsia="SimSun" w:hAnsi="Arial" w:cs="Arial"/>
          <w:szCs w:val="24"/>
          <w:lang w:eastAsia="ar-SA"/>
        </w:rPr>
        <w:t xml:space="preserve"> ust 2, należy realizować z uwzględnieniem przepisów odrębnych.</w:t>
      </w:r>
    </w:p>
    <w:p w:rsidR="00F65501" w:rsidRDefault="00F65501" w:rsidP="00F65501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374AA4" w:rsidRDefault="00374AA4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374AA4">
        <w:rPr>
          <w:rFonts w:ascii="Arial" w:eastAsia="SimSun" w:hAnsi="Arial" w:cs="Arial"/>
          <w:szCs w:val="24"/>
          <w:lang w:eastAsia="ar-SA"/>
        </w:rPr>
        <w:t>Ustala się zastosowanie rozwiązań technicznych i technologicznych nie powodujących zagrożeń dla środowiska wodnego i mogących doprowadzić do skażenia wód powierzchniowych i podziemnych jak również pogorszeni</w:t>
      </w:r>
      <w:r w:rsidR="00706ADC">
        <w:rPr>
          <w:rFonts w:ascii="Arial" w:eastAsia="SimSun" w:hAnsi="Arial" w:cs="Arial"/>
          <w:szCs w:val="24"/>
          <w:lang w:eastAsia="ar-SA"/>
        </w:rPr>
        <w:t>a</w:t>
      </w:r>
      <w:r w:rsidRPr="00374AA4">
        <w:rPr>
          <w:rFonts w:ascii="Arial" w:eastAsia="SimSun" w:hAnsi="Arial" w:cs="Arial"/>
          <w:szCs w:val="24"/>
          <w:lang w:eastAsia="ar-SA"/>
        </w:rPr>
        <w:t xml:space="preserve"> ich stanu ilościowego i jakościowego</w:t>
      </w:r>
      <w:r>
        <w:rPr>
          <w:rFonts w:ascii="Arial" w:eastAsia="SimSun" w:hAnsi="Arial" w:cs="Arial"/>
          <w:szCs w:val="24"/>
          <w:lang w:eastAsia="ar-SA"/>
        </w:rPr>
        <w:t>.</w:t>
      </w:r>
    </w:p>
    <w:p w:rsidR="00374AA4" w:rsidRDefault="00374AA4" w:rsidP="00374AA4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374AA4" w:rsidRDefault="00374AA4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76737D">
        <w:rPr>
          <w:rFonts w:ascii="Arial" w:eastAsia="SimSun" w:hAnsi="Arial" w:cs="Arial"/>
          <w:szCs w:val="24"/>
          <w:lang w:eastAsia="ar-SA"/>
        </w:rPr>
        <w:t xml:space="preserve">Ustala się, by uciążliwości generowane przez </w:t>
      </w:r>
      <w:r>
        <w:rPr>
          <w:rFonts w:ascii="Arial" w:eastAsia="SimSun" w:hAnsi="Arial" w:cs="Arial"/>
          <w:szCs w:val="24"/>
          <w:lang w:eastAsia="ar-SA"/>
        </w:rPr>
        <w:t>działalność usługową</w:t>
      </w:r>
      <w:r w:rsidRPr="0076737D">
        <w:rPr>
          <w:rFonts w:ascii="Arial" w:eastAsia="SimSun" w:hAnsi="Arial" w:cs="Arial"/>
          <w:szCs w:val="24"/>
          <w:lang w:eastAsia="ar-SA"/>
        </w:rPr>
        <w:t>, zawierały się w granicach, do których inwestor posiada tytuł prawny</w:t>
      </w:r>
      <w:r>
        <w:rPr>
          <w:rFonts w:ascii="Arial" w:eastAsia="SimSun" w:hAnsi="Arial" w:cs="Arial"/>
          <w:szCs w:val="24"/>
          <w:lang w:eastAsia="ar-SA"/>
        </w:rPr>
        <w:t xml:space="preserve">. </w:t>
      </w:r>
    </w:p>
    <w:p w:rsidR="00374AA4" w:rsidRDefault="00374AA4" w:rsidP="00374AA4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374AA4" w:rsidRDefault="00374AA4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76737D">
        <w:rPr>
          <w:rFonts w:ascii="Arial" w:eastAsia="SimSun" w:hAnsi="Arial" w:cs="Arial"/>
          <w:szCs w:val="24"/>
          <w:lang w:eastAsia="ar-SA"/>
        </w:rPr>
        <w:t>Ustala się, by</w:t>
      </w:r>
      <w:r>
        <w:rPr>
          <w:rFonts w:ascii="Arial" w:eastAsia="SimSun" w:hAnsi="Arial" w:cs="Arial"/>
          <w:szCs w:val="24"/>
          <w:lang w:eastAsia="ar-SA"/>
        </w:rPr>
        <w:t xml:space="preserve"> działalność usługowa była prowadzona przy zastosowaniu rozwiązań organizacyjnych, technicznych lub technologicznych zapewniających brak przekroczeń standardów jakości środowiska, w tym mogących powodować uciążliwości dla ludzi lub pogarszać warunki higieniczne i zdrowotne</w:t>
      </w:r>
      <w:r w:rsidR="000E5F97">
        <w:rPr>
          <w:rFonts w:ascii="Arial" w:eastAsia="SimSun" w:hAnsi="Arial" w:cs="Arial"/>
          <w:szCs w:val="24"/>
          <w:lang w:eastAsia="ar-SA"/>
        </w:rPr>
        <w:t xml:space="preserve"> </w:t>
      </w:r>
      <w:r w:rsidRPr="009C2385">
        <w:rPr>
          <w:rFonts w:ascii="Arial" w:eastAsia="SimSun" w:hAnsi="Arial" w:cs="Arial"/>
          <w:szCs w:val="24"/>
          <w:lang w:eastAsia="ar-SA"/>
        </w:rPr>
        <w:t>w granicach nieruchomości, do których inwestor posiada tytuł prawny jak również na terenach sąsiednich.</w:t>
      </w:r>
    </w:p>
    <w:p w:rsidR="005643DC" w:rsidRDefault="005643DC" w:rsidP="005643DC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</w:t>
      </w:r>
      <w:r>
        <w:rPr>
          <w:rFonts w:ascii="Arial" w:eastAsia="SimSun" w:hAnsi="Arial" w:cs="Arial"/>
          <w:szCs w:val="24"/>
          <w:lang w:eastAsia="ar-SA"/>
        </w:rPr>
        <w:t xml:space="preserve"> celu publicznego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:rsidR="005643DC" w:rsidRDefault="005643DC" w:rsidP="005643DC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BA3E78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 xml:space="preserve">W granicach planu zakazuje się lokalizacji przedsięwzięć mogących </w:t>
      </w:r>
      <w:r>
        <w:rPr>
          <w:rFonts w:ascii="Arial" w:eastAsia="SimSun" w:hAnsi="Arial" w:cs="Arial"/>
          <w:szCs w:val="24"/>
          <w:lang w:eastAsia="ar-SA"/>
        </w:rPr>
        <w:t xml:space="preserve">potencjalnie </w:t>
      </w:r>
      <w:r w:rsidRPr="00215EFC">
        <w:rPr>
          <w:rFonts w:ascii="Arial" w:eastAsia="SimSun" w:hAnsi="Arial" w:cs="Arial"/>
          <w:szCs w:val="24"/>
          <w:lang w:eastAsia="ar-SA"/>
        </w:rPr>
        <w:t>znacząco oddziaływać na środowisko w rozumieniu przepisów odrębnych z zakresu ochrony środo</w:t>
      </w:r>
      <w:r>
        <w:rPr>
          <w:rFonts w:ascii="Arial" w:eastAsia="SimSun" w:hAnsi="Arial" w:cs="Arial"/>
          <w:szCs w:val="24"/>
          <w:lang w:eastAsia="ar-SA"/>
        </w:rPr>
        <w:t xml:space="preserve">wiska z wyjątkiem inwestycji celu publicznego oraz inwestycji. </w:t>
      </w:r>
      <w:r w:rsidRPr="00BA3E78">
        <w:rPr>
          <w:rFonts w:ascii="Arial" w:eastAsia="SimSun" w:hAnsi="Arial" w:cs="Arial"/>
          <w:szCs w:val="24"/>
          <w:lang w:eastAsia="ar-SA"/>
        </w:rPr>
        <w:t>dla których przeprowadzona zgodnie z przepisami odrębnymi ocena oddziaływania na środowisko wykazała brak znacząco negatywnego wpływu na środowisko.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Calibri" w:hAnsi="Arial" w:cs="Arial"/>
        </w:rPr>
        <w:t xml:space="preserve">W granicach planu zakazuję się lokalizowania: </w:t>
      </w:r>
    </w:p>
    <w:p w:rsidR="00214F5A" w:rsidRPr="001F5585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elekt</w:t>
      </w:r>
      <w:r w:rsidR="00EA0F08" w:rsidRPr="001F5585">
        <w:rPr>
          <w:rFonts w:ascii="Arial" w:hAnsi="Arial" w:cs="Arial"/>
          <w:szCs w:val="24"/>
        </w:rPr>
        <w:t>r</w:t>
      </w:r>
      <w:r w:rsidRPr="001F5585">
        <w:rPr>
          <w:rFonts w:ascii="Arial" w:hAnsi="Arial" w:cs="Arial"/>
          <w:szCs w:val="24"/>
        </w:rPr>
        <w:t>o</w:t>
      </w:r>
      <w:r w:rsidR="00EA0F08" w:rsidRPr="001F5585">
        <w:rPr>
          <w:rFonts w:ascii="Arial" w:hAnsi="Arial" w:cs="Arial"/>
          <w:szCs w:val="24"/>
        </w:rPr>
        <w:t>wn</w:t>
      </w:r>
      <w:r w:rsidRPr="001F5585">
        <w:rPr>
          <w:rFonts w:ascii="Arial" w:hAnsi="Arial" w:cs="Arial"/>
          <w:szCs w:val="24"/>
        </w:rPr>
        <w:t>i wiatrowych,</w:t>
      </w:r>
    </w:p>
    <w:p w:rsidR="00214F5A" w:rsidRPr="001F5585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wystąpienia poważnej awarii przemysłowej,</w:t>
      </w:r>
    </w:p>
    <w:p w:rsidR="00214F5A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dla życia lub zdrowia ludzi.</w:t>
      </w:r>
    </w:p>
    <w:p w:rsidR="005643DC" w:rsidRPr="001F5585" w:rsidRDefault="005643DC" w:rsidP="005643DC">
      <w:pPr>
        <w:spacing w:after="60"/>
        <w:ind w:left="927"/>
        <w:jc w:val="both"/>
        <w:rPr>
          <w:rFonts w:ascii="Arial" w:hAnsi="Arial" w:cs="Arial"/>
          <w:szCs w:val="24"/>
        </w:rPr>
      </w:pPr>
    </w:p>
    <w:p w:rsidR="005643DC" w:rsidRDefault="005643DC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5643DC">
        <w:rPr>
          <w:rFonts w:ascii="Arial" w:eastAsia="Calibri" w:hAnsi="Arial" w:cs="Arial"/>
        </w:rPr>
        <w:lastRenderedPageBreak/>
        <w:t>Na obszarze planu nie wprowadza się ustaleń dla krajobrazów priorytetowych określonych w audycie krajobrazowym oraz planach zagospodarowania przestrzennego województwa w związku z brakiem opracowanego audytu krajobrazowego.</w:t>
      </w:r>
    </w:p>
    <w:p w:rsidR="00B909A5" w:rsidRPr="005643DC" w:rsidRDefault="00B909A5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B909A5">
        <w:rPr>
          <w:rFonts w:ascii="Arial" w:eastAsia="Calibri" w:hAnsi="Arial" w:cs="Arial"/>
        </w:rPr>
        <w:t>Tereny w granicach planu położone są w zasięgu głównych zbiorników wód podziemnych, zgodnie z §1</w:t>
      </w:r>
      <w:r w:rsidR="00E74237">
        <w:rPr>
          <w:rFonts w:ascii="Arial" w:eastAsia="Calibri" w:hAnsi="Arial" w:cs="Arial"/>
        </w:rPr>
        <w:t>3</w:t>
      </w:r>
      <w:r w:rsidRPr="00B909A5">
        <w:rPr>
          <w:rFonts w:ascii="Arial" w:eastAsia="Calibri" w:hAnsi="Arial" w:cs="Arial"/>
        </w:rPr>
        <w:t xml:space="preserve"> ust 1 niniejszej uchwały. Na przedmiotowych terenach ustala się zakaz działań powodujących obniżenie zwierciadła wód podziemnych.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7.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dotyczące zasad ochrony dziedzictwa kulturowego i zabytków oraz dóbr kultury współczesnej.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BF141E" w:rsidRPr="00C43CDA" w:rsidRDefault="00E77E71" w:rsidP="00BF141E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C43CDA">
        <w:rPr>
          <w:rFonts w:ascii="Arial" w:hAnsi="Arial" w:cs="Arial"/>
          <w:bCs/>
          <w:lang w:eastAsia="ar-SA"/>
        </w:rPr>
        <w:t xml:space="preserve">W granicach Strefy ochrony konserwatorskiej „B” i „B1” ustala się </w:t>
      </w:r>
      <w:r w:rsidRPr="00C43CDA">
        <w:rPr>
          <w:rFonts w:ascii="Arial" w:hAnsi="Arial" w:cs="Arial"/>
        </w:rPr>
        <w:t>utrzymanie zasadniczych elementów rozplanowania, istniejącej substancji o wartościach kulturowych, tj.:</w:t>
      </w:r>
    </w:p>
    <w:p w:rsidR="00E77E71" w:rsidRPr="00C43CDA" w:rsidRDefault="00E77E71" w:rsidP="000E5F97">
      <w:pPr>
        <w:numPr>
          <w:ilvl w:val="0"/>
          <w:numId w:val="69"/>
        </w:numPr>
        <w:suppressAutoHyphens/>
        <w:spacing w:after="0"/>
        <w:ind w:left="851"/>
        <w:jc w:val="both"/>
        <w:rPr>
          <w:rFonts w:ascii="Arial" w:hAnsi="Arial" w:cs="Arial"/>
        </w:rPr>
      </w:pPr>
      <w:r w:rsidRPr="00C43CDA">
        <w:rPr>
          <w:rFonts w:ascii="Arial" w:hAnsi="Arial" w:cs="Arial"/>
        </w:rPr>
        <w:t>historycznego układ ulic i placów,</w:t>
      </w:r>
    </w:p>
    <w:p w:rsidR="00E77E71" w:rsidRPr="00C43CDA" w:rsidRDefault="00E77E71" w:rsidP="000E5F97">
      <w:pPr>
        <w:numPr>
          <w:ilvl w:val="0"/>
          <w:numId w:val="69"/>
        </w:numPr>
        <w:suppressAutoHyphens/>
        <w:spacing w:after="0"/>
        <w:ind w:left="851"/>
        <w:jc w:val="both"/>
        <w:rPr>
          <w:rFonts w:ascii="Arial" w:hAnsi="Arial" w:cs="Arial"/>
        </w:rPr>
      </w:pPr>
      <w:r w:rsidRPr="00C43CDA">
        <w:rPr>
          <w:rFonts w:ascii="Arial" w:hAnsi="Arial" w:cs="Arial"/>
        </w:rPr>
        <w:t>historycznego podziału parcelacyjnego,</w:t>
      </w:r>
    </w:p>
    <w:p w:rsidR="00E77E71" w:rsidRPr="00C43CDA" w:rsidRDefault="00E77E71" w:rsidP="000E5F97">
      <w:pPr>
        <w:numPr>
          <w:ilvl w:val="0"/>
          <w:numId w:val="69"/>
        </w:numPr>
        <w:suppressAutoHyphens/>
        <w:spacing w:after="0"/>
        <w:ind w:left="851"/>
        <w:jc w:val="both"/>
        <w:rPr>
          <w:rFonts w:ascii="Arial" w:hAnsi="Arial" w:cs="Arial"/>
        </w:rPr>
      </w:pPr>
      <w:r w:rsidRPr="00C43CDA">
        <w:rPr>
          <w:rFonts w:ascii="Arial" w:hAnsi="Arial" w:cs="Arial"/>
        </w:rPr>
        <w:t>historycznej skali zabudowy,</w:t>
      </w:r>
    </w:p>
    <w:p w:rsidR="00E77E71" w:rsidRPr="00C43CDA" w:rsidRDefault="00E77E71" w:rsidP="000E5F97">
      <w:pPr>
        <w:numPr>
          <w:ilvl w:val="0"/>
          <w:numId w:val="69"/>
        </w:numPr>
        <w:suppressAutoHyphens/>
        <w:spacing w:after="0"/>
        <w:ind w:left="851"/>
        <w:jc w:val="both"/>
        <w:rPr>
          <w:rFonts w:ascii="Arial" w:hAnsi="Arial" w:cs="Arial"/>
        </w:rPr>
      </w:pPr>
      <w:r w:rsidRPr="00C43CDA">
        <w:rPr>
          <w:rFonts w:ascii="Arial" w:hAnsi="Arial" w:cs="Arial"/>
        </w:rPr>
        <w:t>historycznej zieleni</w:t>
      </w:r>
    </w:p>
    <w:p w:rsidR="00E77E71" w:rsidRPr="00C43CDA" w:rsidRDefault="00E77E71" w:rsidP="00E77E71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BF141E" w:rsidRPr="00C43CDA" w:rsidRDefault="00E77E71" w:rsidP="00C43CDA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hAnsi="Arial" w:cs="Arial"/>
        </w:rPr>
      </w:pPr>
      <w:r w:rsidRPr="00C43CDA">
        <w:rPr>
          <w:rFonts w:ascii="Arial" w:eastAsia="SimSun" w:hAnsi="Arial" w:cs="Arial"/>
          <w:szCs w:val="24"/>
          <w:lang w:eastAsia="ar-SA"/>
        </w:rPr>
        <w:t>Dodatkowo w graniach strefy „B1” ustala się ochronę</w:t>
      </w:r>
      <w:r w:rsidR="00C43CDA">
        <w:rPr>
          <w:rFonts w:ascii="Arial" w:eastAsia="SimSun" w:hAnsi="Arial" w:cs="Arial"/>
          <w:szCs w:val="24"/>
          <w:lang w:eastAsia="ar-SA"/>
        </w:rPr>
        <w:t xml:space="preserve"> istniejącego</w:t>
      </w:r>
      <w:r w:rsidR="000E5F97">
        <w:rPr>
          <w:rFonts w:ascii="Arial" w:eastAsia="SimSun" w:hAnsi="Arial" w:cs="Arial"/>
          <w:szCs w:val="24"/>
          <w:lang w:eastAsia="ar-SA"/>
        </w:rPr>
        <w:t xml:space="preserve"> </w:t>
      </w:r>
      <w:r w:rsidRPr="00C43CDA">
        <w:rPr>
          <w:rFonts w:ascii="Arial" w:hAnsi="Arial" w:cs="Arial"/>
        </w:rPr>
        <w:t>historycznego układu ulic</w:t>
      </w:r>
      <w:r w:rsidR="00C43CDA">
        <w:rPr>
          <w:rFonts w:ascii="Arial" w:hAnsi="Arial" w:cs="Arial"/>
        </w:rPr>
        <w:t>,</w:t>
      </w:r>
      <w:r w:rsidRPr="00C43CDA">
        <w:rPr>
          <w:rFonts w:ascii="Arial" w:hAnsi="Arial" w:cs="Arial"/>
        </w:rPr>
        <w:t xml:space="preserve"> skali zabudowy</w:t>
      </w:r>
      <w:r w:rsidR="00C43CDA">
        <w:rPr>
          <w:rFonts w:ascii="Arial" w:hAnsi="Arial" w:cs="Arial"/>
        </w:rPr>
        <w:t xml:space="preserve"> i </w:t>
      </w:r>
      <w:r w:rsidR="00C43CDA" w:rsidRPr="00C43CDA">
        <w:rPr>
          <w:rFonts w:ascii="Arial" w:hAnsi="Arial" w:cs="Arial"/>
        </w:rPr>
        <w:t>historycznej zabudowy mieszkaniowej z zap</w:t>
      </w:r>
      <w:r w:rsidR="00C43CDA">
        <w:rPr>
          <w:rFonts w:ascii="Arial" w:hAnsi="Arial" w:cs="Arial"/>
        </w:rPr>
        <w:t>leczem gospodarczym i ogródkami.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8.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</w:t>
      </w:r>
      <w:r w:rsidR="005D478D">
        <w:rPr>
          <w:rFonts w:ascii="Arial" w:eastAsia="Times New Roman" w:hAnsi="Arial" w:cs="Arial"/>
          <w:bCs/>
          <w:lang w:eastAsia="ar-SA"/>
        </w:rPr>
        <w:t xml:space="preserve">szczegółowe </w:t>
      </w:r>
      <w:r w:rsidRPr="001F5585">
        <w:rPr>
          <w:rFonts w:ascii="Arial" w:eastAsia="Times New Roman" w:hAnsi="Arial" w:cs="Arial"/>
          <w:bCs/>
          <w:lang w:eastAsia="ar-SA"/>
        </w:rPr>
        <w:t>dotyczące parametrów i wskaźników kształtowania zabudowy oraz zagospodarowania.</w:t>
      </w:r>
    </w:p>
    <w:p w:rsidR="0065410B" w:rsidRPr="0065410B" w:rsidRDefault="0065410B" w:rsidP="0065410B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BF4322" w:rsidRPr="0065410B" w:rsidRDefault="00BF4322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zabudowy mieszkaniowej jednorodzinnej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="00AC2A95">
        <w:rPr>
          <w:rFonts w:ascii="Arial" w:eastAsia="Times New Roman" w:hAnsi="Arial" w:cs="Arial"/>
          <w:bCs/>
          <w:lang w:eastAsia="ar-SA"/>
        </w:rPr>
        <w:br/>
      </w:r>
      <w:r w:rsidR="00AC2A95">
        <w:rPr>
          <w:rFonts w:ascii="Arial" w:eastAsia="Times New Roman" w:hAnsi="Arial" w:cs="Arial"/>
          <w:b/>
          <w:bCs/>
          <w:lang w:eastAsia="ar-SA"/>
        </w:rPr>
        <w:t>1MN, </w:t>
      </w:r>
      <w:r w:rsidR="004A5B9E">
        <w:rPr>
          <w:rFonts w:ascii="Arial" w:eastAsia="Times New Roman" w:hAnsi="Arial" w:cs="Arial"/>
          <w:b/>
          <w:bCs/>
          <w:lang w:eastAsia="ar-SA"/>
        </w:rPr>
        <w:t>2</w:t>
      </w:r>
      <w:r w:rsidR="00701BCC">
        <w:rPr>
          <w:rFonts w:ascii="Arial" w:eastAsia="Times New Roman" w:hAnsi="Arial" w:cs="Arial"/>
          <w:b/>
          <w:bCs/>
          <w:lang w:eastAsia="ar-SA"/>
        </w:rPr>
        <w:t>MN, 3MN, 4MN, 5MN, 6MN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F4322" w:rsidRDefault="00BF4322" w:rsidP="006A5349">
      <w:pPr>
        <w:numPr>
          <w:ilvl w:val="0"/>
          <w:numId w:val="35"/>
        </w:numPr>
        <w:tabs>
          <w:tab w:val="clear" w:pos="720"/>
        </w:tabs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Przeznaczenie</w:t>
      </w:r>
      <w:r>
        <w:rPr>
          <w:rFonts w:ascii="Arial" w:eastAsia="Times New Roman" w:hAnsi="Arial" w:cs="Arial"/>
          <w:bCs/>
          <w:lang w:eastAsia="ar-SA"/>
        </w:rPr>
        <w:t xml:space="preserve"> podstawowe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>
        <w:rPr>
          <w:rFonts w:ascii="Arial" w:eastAsia="Times New Roman" w:hAnsi="Arial" w:cs="Arial"/>
          <w:bCs/>
          <w:lang w:eastAsia="ar-SA"/>
        </w:rPr>
        <w:t>zabudowa mieszkaniowa jednorodzinna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F4322" w:rsidRPr="00BF4322" w:rsidRDefault="00BF4322" w:rsidP="006A5349">
      <w:pPr>
        <w:numPr>
          <w:ilvl w:val="0"/>
          <w:numId w:val="35"/>
        </w:numPr>
        <w:tabs>
          <w:tab w:val="clear" w:pos="720"/>
        </w:tabs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BF4322">
        <w:rPr>
          <w:rFonts w:ascii="Arial" w:eastAsia="Times New Roman" w:hAnsi="Arial" w:cs="Arial"/>
          <w:bCs/>
          <w:lang w:eastAsia="ar-SA"/>
        </w:rPr>
        <w:t>Na każdej z działek budowlanych ustala się możliwość lokalizacji jednego budynku mieszkalnego jednorodzinnego wolnostojącego, budynku</w:t>
      </w:r>
      <w:r w:rsidR="00916746">
        <w:rPr>
          <w:rFonts w:ascii="Arial" w:eastAsia="Times New Roman" w:hAnsi="Arial" w:cs="Arial"/>
          <w:bCs/>
          <w:lang w:eastAsia="ar-SA"/>
        </w:rPr>
        <w:t xml:space="preserve"> garażowego oraz budynków</w:t>
      </w:r>
      <w:r w:rsidR="00512B10">
        <w:rPr>
          <w:rFonts w:ascii="Arial" w:eastAsia="Times New Roman" w:hAnsi="Arial" w:cs="Arial"/>
          <w:bCs/>
          <w:lang w:eastAsia="ar-SA"/>
        </w:rPr>
        <w:t xml:space="preserve"> gospodarczy</w:t>
      </w:r>
      <w:r w:rsidR="00916746">
        <w:rPr>
          <w:rFonts w:ascii="Arial" w:eastAsia="Times New Roman" w:hAnsi="Arial" w:cs="Arial"/>
          <w:bCs/>
          <w:lang w:eastAsia="ar-SA"/>
        </w:rPr>
        <w:t xml:space="preserve">ch i </w:t>
      </w:r>
      <w:r w:rsidRPr="00BF4322">
        <w:rPr>
          <w:rFonts w:ascii="Arial" w:eastAsia="Times New Roman" w:hAnsi="Arial" w:cs="Arial"/>
          <w:bCs/>
          <w:lang w:eastAsia="ar-SA"/>
        </w:rPr>
        <w:t xml:space="preserve"> obiektów małej architektury,</w:t>
      </w:r>
    </w:p>
    <w:p w:rsidR="00B43A39" w:rsidRDefault="00701BCC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D</w:t>
      </w:r>
      <w:r w:rsidR="00B43A39">
        <w:rPr>
          <w:rFonts w:ascii="Arial" w:eastAsia="Times New Roman" w:hAnsi="Arial" w:cs="Arial"/>
          <w:bCs/>
          <w:lang w:eastAsia="ar-SA"/>
        </w:rPr>
        <w:t xml:space="preserve">opuszcza się realizację zabudowy mieszkaniowej w formie bliźniaczej. 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budynku mieszkalnego i garażowego</w:t>
      </w:r>
      <w:r>
        <w:rPr>
          <w:rFonts w:ascii="Arial" w:eastAsia="Times New Roman" w:hAnsi="Arial" w:cs="Arial"/>
          <w:bCs/>
          <w:lang w:eastAsia="ar-SA"/>
        </w:rPr>
        <w:t xml:space="preserve">/gospodarczego </w:t>
      </w:r>
      <w:r w:rsidRPr="0065410B">
        <w:rPr>
          <w:rFonts w:ascii="Arial" w:eastAsia="Times New Roman" w:hAnsi="Arial" w:cs="Arial"/>
          <w:bCs/>
          <w:lang w:eastAsia="ar-SA"/>
        </w:rPr>
        <w:t>w</w:t>
      </w:r>
      <w:r>
        <w:rPr>
          <w:rFonts w:ascii="Arial" w:eastAsia="Times New Roman" w:hAnsi="Arial" w:cs="Arial"/>
          <w:bCs/>
          <w:lang w:eastAsia="ar-SA"/>
        </w:rPr>
        <w:t> </w:t>
      </w:r>
      <w:r w:rsidRPr="0065410B">
        <w:rPr>
          <w:rFonts w:ascii="Arial" w:eastAsia="Times New Roman" w:hAnsi="Arial" w:cs="Arial"/>
          <w:bCs/>
          <w:lang w:eastAsia="ar-SA"/>
        </w:rPr>
        <w:t>jednej bryle.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8B28DF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8B28DF" w:rsidRPr="008B28DF" w:rsidRDefault="008B28DF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8B28DF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BF4322" w:rsidRPr="0065410B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BF4322" w:rsidRPr="0065410B" w:rsidRDefault="00BF4322" w:rsidP="006A5349">
      <w:pPr>
        <w:numPr>
          <w:ilvl w:val="0"/>
          <w:numId w:val="36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Maksymalny wskaźnik intensywności zabudowy działki budowlanej – 0,</w:t>
      </w:r>
      <w:r w:rsidR="00AB0439">
        <w:rPr>
          <w:rFonts w:ascii="Arial" w:eastAsia="Times New Roman" w:hAnsi="Arial" w:cs="Arial"/>
          <w:bCs/>
          <w:lang w:eastAsia="ar-SA"/>
        </w:rPr>
        <w:t>75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 w:rsidR="00AB0439">
        <w:rPr>
          <w:rFonts w:ascii="Arial" w:eastAsia="Times New Roman" w:hAnsi="Arial" w:cs="Arial"/>
          <w:bCs/>
          <w:lang w:eastAsia="ar-SA"/>
        </w:rPr>
        <w:t>25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 w:rsidR="00AB0439">
        <w:rPr>
          <w:rFonts w:ascii="Arial" w:eastAsia="Times New Roman" w:hAnsi="Arial" w:cs="Arial"/>
          <w:bCs/>
          <w:lang w:eastAsia="ar-SA"/>
        </w:rPr>
        <w:t>65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BF4322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AB0439"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916746" w:rsidRPr="0065410B" w:rsidRDefault="00916746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lastRenderedPageBreak/>
        <w:t>Poziom posadowienia parteru – nie więcej niż 0,6 m w odniesieniu do najwyższego punktu istniejącego poziomu terenu po obrysie budynku.</w:t>
      </w:r>
    </w:p>
    <w:p w:rsidR="00BF4322" w:rsidRDefault="00AB0439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L</w:t>
      </w:r>
      <w:r w:rsidR="007812E0" w:rsidRPr="00E74214">
        <w:rPr>
          <w:rFonts w:ascii="Arial" w:eastAsia="Times New Roman" w:hAnsi="Arial" w:cs="Arial"/>
          <w:bCs/>
          <w:lang w:eastAsia="ar-SA"/>
        </w:rPr>
        <w:t>iczba kondygnacji</w:t>
      </w:r>
      <w:r w:rsidR="008619CC">
        <w:rPr>
          <w:rFonts w:ascii="Arial" w:eastAsia="Times New Roman" w:hAnsi="Arial" w:cs="Arial"/>
          <w:bCs/>
          <w:lang w:eastAsia="ar-SA"/>
        </w:rPr>
        <w:t xml:space="preserve"> nadziemnych </w:t>
      </w:r>
      <w:r w:rsidR="00BF4322">
        <w:rPr>
          <w:rFonts w:ascii="Arial" w:eastAsia="Times New Roman" w:hAnsi="Arial" w:cs="Arial"/>
          <w:bCs/>
          <w:lang w:eastAsia="ar-SA"/>
        </w:rPr>
        <w:t>budynków</w:t>
      </w:r>
      <w:r w:rsidR="00BF4322"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 w:rsidR="00BF4322">
        <w:rPr>
          <w:rFonts w:ascii="Arial" w:eastAsia="Times New Roman" w:hAnsi="Arial" w:cs="Arial"/>
          <w:bCs/>
          <w:lang w:eastAsia="ar-SA"/>
        </w:rPr>
        <w:t xml:space="preserve">lnych </w:t>
      </w:r>
      <w:r w:rsidR="00916746">
        <w:rPr>
          <w:rFonts w:ascii="Arial" w:eastAsia="Times New Roman" w:hAnsi="Arial" w:cs="Arial"/>
          <w:bCs/>
          <w:lang w:eastAsia="ar-SA"/>
        </w:rPr>
        <w:t>–</w:t>
      </w:r>
      <w:r w:rsidR="008619CC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>dwie</w:t>
      </w:r>
      <w:r w:rsidR="005F5D91">
        <w:rPr>
          <w:rFonts w:ascii="Arial" w:eastAsia="Times New Roman" w:hAnsi="Arial" w:cs="Arial"/>
          <w:bCs/>
          <w:lang w:eastAsia="ar-SA"/>
        </w:rPr>
        <w:t xml:space="preserve"> kondygnacj</w:t>
      </w:r>
      <w:r>
        <w:rPr>
          <w:rFonts w:ascii="Arial" w:eastAsia="Times New Roman" w:hAnsi="Arial" w:cs="Arial"/>
          <w:bCs/>
          <w:lang w:eastAsia="ar-SA"/>
        </w:rPr>
        <w:t>e</w:t>
      </w:r>
      <w:r w:rsidR="005F5D91" w:rsidRPr="0065410B">
        <w:rPr>
          <w:rFonts w:ascii="Arial" w:eastAsia="Times New Roman" w:hAnsi="Arial" w:cs="Arial"/>
          <w:bCs/>
          <w:lang w:eastAsia="ar-SA"/>
        </w:rPr>
        <w:t xml:space="preserve"> z drugą </w:t>
      </w:r>
      <w:r w:rsidR="008B28DF">
        <w:rPr>
          <w:rFonts w:ascii="Arial" w:eastAsia="Times New Roman" w:hAnsi="Arial" w:cs="Arial"/>
          <w:bCs/>
          <w:lang w:eastAsia="ar-SA"/>
        </w:rPr>
        <w:t xml:space="preserve">kondygnacją </w:t>
      </w:r>
      <w:r w:rsidR="005F5D91" w:rsidRPr="0065410B">
        <w:rPr>
          <w:rFonts w:ascii="Arial" w:eastAsia="Times New Roman" w:hAnsi="Arial" w:cs="Arial"/>
          <w:bCs/>
          <w:lang w:eastAsia="ar-SA"/>
        </w:rPr>
        <w:t>w poddaszu użytkowym</w:t>
      </w:r>
      <w:r w:rsidR="00BF4322"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AB0439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Zadaszenia budynków</w:t>
      </w:r>
      <w:r w:rsidR="00AB0439">
        <w:rPr>
          <w:rFonts w:ascii="Arial" w:eastAsia="Times New Roman" w:hAnsi="Arial" w:cs="Arial"/>
          <w:bCs/>
          <w:lang w:eastAsia="ar-SA"/>
        </w:rPr>
        <w:t xml:space="preserve"> mieszkalnych</w:t>
      </w:r>
      <w:r w:rsidRPr="0065410B">
        <w:rPr>
          <w:rFonts w:ascii="Arial" w:eastAsia="Times New Roman" w:hAnsi="Arial" w:cs="Arial"/>
          <w:bCs/>
          <w:lang w:eastAsia="ar-SA"/>
        </w:rPr>
        <w:t xml:space="preserve"> należy kształtować w formie </w:t>
      </w:r>
      <w:r w:rsidR="00AB0439">
        <w:rPr>
          <w:rFonts w:ascii="Arial" w:eastAsia="Times New Roman" w:hAnsi="Arial" w:cs="Arial"/>
          <w:bCs/>
          <w:lang w:eastAsia="ar-SA"/>
        </w:rPr>
        <w:t xml:space="preserve">symetrycznych </w:t>
      </w:r>
      <w:r w:rsidRPr="0065410B">
        <w:rPr>
          <w:rFonts w:ascii="Arial" w:eastAsia="Times New Roman" w:hAnsi="Arial" w:cs="Arial"/>
          <w:bCs/>
          <w:lang w:eastAsia="ar-SA"/>
        </w:rPr>
        <w:t xml:space="preserve">dachów dwuspadowych o kącie nachylenia głównych połaci dachowych do płaszczyzny przekroju poziomego budynku w przedziale od </w:t>
      </w:r>
      <w:r>
        <w:rPr>
          <w:rFonts w:ascii="Arial" w:eastAsia="Times New Roman" w:hAnsi="Arial" w:cs="Arial"/>
          <w:bCs/>
          <w:lang w:eastAsia="ar-SA"/>
        </w:rPr>
        <w:t>3</w:t>
      </w:r>
      <w:r w:rsidR="00AB0439"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</w:t>
      </w:r>
      <w:r w:rsidR="00AB0439">
        <w:rPr>
          <w:rFonts w:ascii="Arial" w:eastAsia="Times New Roman" w:hAnsi="Arial" w:cs="Arial"/>
          <w:bCs/>
          <w:lang w:eastAsia="ar-SA"/>
        </w:rPr>
        <w:t>0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11518" w:rsidRDefault="00AB0439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Układ głównej kalenicy budynku mieszkalnego</w:t>
      </w:r>
      <w:r w:rsidR="00B11518">
        <w:rPr>
          <w:rFonts w:ascii="Arial" w:eastAsia="Times New Roman" w:hAnsi="Arial" w:cs="Arial"/>
          <w:bCs/>
          <w:lang w:eastAsia="ar-SA"/>
        </w:rPr>
        <w:t>:</w:t>
      </w:r>
    </w:p>
    <w:p w:rsidR="00BF4322" w:rsidRDefault="00B11518" w:rsidP="00916746">
      <w:pPr>
        <w:numPr>
          <w:ilvl w:val="0"/>
          <w:numId w:val="64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terenie oznaczonym symbolami 1MN, 2MN, 3MN, 4MN, 5MN –</w:t>
      </w:r>
      <w:r w:rsidR="00AB0439">
        <w:rPr>
          <w:rFonts w:ascii="Arial" w:eastAsia="Times New Roman" w:hAnsi="Arial" w:cs="Arial"/>
          <w:bCs/>
          <w:lang w:eastAsia="ar-SA"/>
        </w:rPr>
        <w:t xml:space="preserve"> równolegle do frontu działki.</w:t>
      </w:r>
    </w:p>
    <w:p w:rsidR="00B11518" w:rsidRPr="0065410B" w:rsidRDefault="00B11518" w:rsidP="00916746">
      <w:pPr>
        <w:numPr>
          <w:ilvl w:val="0"/>
          <w:numId w:val="64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terenie oznaczonym symbolem 6MN – prostopadle do frontu działki.</w:t>
      </w:r>
    </w:p>
    <w:p w:rsidR="008A7E16" w:rsidRPr="008A7E16" w:rsidRDefault="008A7E16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>Rodzaj i kolorystyka dachu</w:t>
      </w:r>
      <w:r w:rsidR="008619CC">
        <w:rPr>
          <w:rFonts w:ascii="Arial" w:eastAsia="Times New Roman" w:hAnsi="Arial" w:cs="Arial"/>
          <w:bCs/>
          <w:lang w:eastAsia="ar-SA"/>
        </w:rPr>
        <w:t xml:space="preserve"> </w:t>
      </w:r>
      <w:r w:rsidRPr="008A7E16">
        <w:rPr>
          <w:rFonts w:ascii="Arial" w:eastAsia="Times New Roman" w:hAnsi="Arial" w:cs="Arial"/>
          <w:bCs/>
          <w:lang w:eastAsia="ar-SA"/>
        </w:rPr>
        <w:t>– dachówka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</w:t>
      </w:r>
      <w:r w:rsidRPr="008A7E16">
        <w:rPr>
          <w:rFonts w:ascii="Arial" w:eastAsia="Times New Roman" w:hAnsi="Arial" w:cs="Arial"/>
          <w:bCs/>
          <w:lang w:eastAsia="ar-SA"/>
        </w:rPr>
        <w:t xml:space="preserve">lub materiały </w:t>
      </w:r>
      <w:r w:rsidR="000E5F97">
        <w:rPr>
          <w:rFonts w:ascii="Arial" w:eastAsia="Times New Roman" w:hAnsi="Arial" w:cs="Arial"/>
          <w:bCs/>
          <w:lang w:eastAsia="ar-SA"/>
        </w:rPr>
        <w:t xml:space="preserve">dachówko podobne </w:t>
      </w:r>
      <w:r w:rsidR="00886383">
        <w:rPr>
          <w:rFonts w:ascii="Arial" w:eastAsia="Times New Roman" w:hAnsi="Arial" w:cs="Arial"/>
          <w:bCs/>
          <w:lang w:eastAsia="ar-SA"/>
        </w:rPr>
        <w:t xml:space="preserve">o formie dachówek ceramicznych tradycyjnych o matowym wykończeniu i kolorze </w:t>
      </w:r>
      <w:r w:rsidRPr="008A7E16">
        <w:rPr>
          <w:rFonts w:ascii="Arial" w:eastAsia="Times New Roman" w:hAnsi="Arial" w:cs="Arial"/>
          <w:bCs/>
          <w:lang w:eastAsia="ar-SA"/>
        </w:rPr>
        <w:t>czerwonym nawiązującym</w:t>
      </w:r>
      <w:r w:rsidR="00065AD8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:rsidR="008A7E16" w:rsidRPr="008A7E16" w:rsidRDefault="008A7E16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</w:t>
      </w:r>
      <w:r w:rsidR="00E74237" w:rsidRPr="00E74237">
        <w:rPr>
          <w:rFonts w:ascii="Arial" w:eastAsia="Times New Roman" w:hAnsi="Arial" w:cs="Arial"/>
          <w:bCs/>
          <w:lang w:eastAsia="ar-SA"/>
        </w:rPr>
        <w:t>materiały naturalne: tynk w kolorach jasnych, cegła ceramiczna spoinowana, drewno, elementy z kamienia</w:t>
      </w:r>
      <w:r w:rsidRPr="008A7E16">
        <w:rPr>
          <w:rFonts w:ascii="Arial" w:eastAsia="Times New Roman" w:hAnsi="Arial" w:cs="Arial"/>
          <w:bCs/>
          <w:lang w:eastAsia="ar-SA"/>
        </w:rPr>
        <w:t xml:space="preserve">.  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 w:rsidR="00706ADC"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żelbetowych.. 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BF4322" w:rsidRPr="0065410B" w:rsidRDefault="00BF4322" w:rsidP="006A5349">
      <w:pPr>
        <w:numPr>
          <w:ilvl w:val="0"/>
          <w:numId w:val="3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mieszkalny.</w:t>
      </w:r>
    </w:p>
    <w:p w:rsidR="00C023B8" w:rsidRPr="0065410B" w:rsidRDefault="00C023B8" w:rsidP="00C023B8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8E68BA" w:rsidRPr="00C43CDA" w:rsidRDefault="008E68BA" w:rsidP="008E68BA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43CDA">
        <w:rPr>
          <w:rFonts w:ascii="Arial" w:eastAsia="Times New Roman" w:hAnsi="Arial" w:cs="Arial"/>
          <w:bCs/>
          <w:lang w:eastAsia="ar-SA"/>
        </w:rPr>
        <w:t xml:space="preserve">Tereny </w:t>
      </w:r>
      <w:r w:rsidRPr="00C43CDA">
        <w:rPr>
          <w:rFonts w:ascii="Arial" w:eastAsia="Times New Roman" w:hAnsi="Arial" w:cs="Arial"/>
          <w:b/>
          <w:bCs/>
          <w:lang w:eastAsia="ar-SA"/>
        </w:rPr>
        <w:t>zabudowy mieszkaniowej wielorodzinnej</w:t>
      </w:r>
      <w:r w:rsidRPr="00C43CDA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C43CDA">
        <w:rPr>
          <w:rFonts w:ascii="Arial" w:eastAsia="Times New Roman" w:hAnsi="Arial" w:cs="Arial"/>
          <w:b/>
          <w:bCs/>
          <w:lang w:eastAsia="ar-SA"/>
        </w:rPr>
        <w:t>1MW</w:t>
      </w:r>
      <w:r w:rsidRPr="00C43CDA">
        <w:rPr>
          <w:rFonts w:ascii="Arial" w:eastAsia="Times New Roman" w:hAnsi="Arial" w:cs="Arial"/>
          <w:bCs/>
          <w:lang w:eastAsia="ar-SA"/>
        </w:rPr>
        <w:t>.</w:t>
      </w:r>
    </w:p>
    <w:p w:rsidR="008E68BA" w:rsidRDefault="008E68BA" w:rsidP="00522273">
      <w:pPr>
        <w:numPr>
          <w:ilvl w:val="0"/>
          <w:numId w:val="66"/>
        </w:numPr>
        <w:tabs>
          <w:tab w:val="clear" w:pos="720"/>
        </w:tabs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Przeznaczenie</w:t>
      </w:r>
      <w:r>
        <w:rPr>
          <w:rFonts w:ascii="Arial" w:eastAsia="Times New Roman" w:hAnsi="Arial" w:cs="Arial"/>
          <w:bCs/>
          <w:lang w:eastAsia="ar-SA"/>
        </w:rPr>
        <w:t xml:space="preserve"> podstawowe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>
        <w:rPr>
          <w:rFonts w:ascii="Arial" w:eastAsia="Times New Roman" w:hAnsi="Arial" w:cs="Arial"/>
          <w:bCs/>
          <w:lang w:eastAsia="ar-SA"/>
        </w:rPr>
        <w:t xml:space="preserve">zabudowa mieszkaniowa </w:t>
      </w:r>
      <w:r w:rsidR="00522273">
        <w:rPr>
          <w:rFonts w:ascii="Arial" w:eastAsia="Times New Roman" w:hAnsi="Arial" w:cs="Arial"/>
          <w:bCs/>
          <w:lang w:eastAsia="ar-SA"/>
        </w:rPr>
        <w:t>wielorodzinna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7F3B31" w:rsidRDefault="007F3B31" w:rsidP="00522273">
      <w:pPr>
        <w:numPr>
          <w:ilvl w:val="0"/>
          <w:numId w:val="66"/>
        </w:numPr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Adaptuje się istniejącą zabudowę.</w:t>
      </w:r>
    </w:p>
    <w:p w:rsidR="00522273" w:rsidRDefault="00522273" w:rsidP="00522273">
      <w:pPr>
        <w:numPr>
          <w:ilvl w:val="0"/>
          <w:numId w:val="66"/>
        </w:numPr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Dopuszcza się </w:t>
      </w:r>
      <w:r w:rsidR="007F3B31">
        <w:rPr>
          <w:rFonts w:ascii="Arial" w:eastAsia="Times New Roman" w:hAnsi="Arial" w:cs="Arial"/>
          <w:bCs/>
          <w:lang w:eastAsia="ar-SA"/>
        </w:rPr>
        <w:t>wykorzystanie</w:t>
      </w:r>
      <w:r>
        <w:rPr>
          <w:rFonts w:ascii="Arial" w:eastAsia="Times New Roman" w:hAnsi="Arial" w:cs="Arial"/>
          <w:bCs/>
          <w:lang w:eastAsia="ar-SA"/>
        </w:rPr>
        <w:t xml:space="preserve"> terenu na polepszenie warunków zagospodarowania przyległych terenów zabudowy mieszkaniowej wielorodzinnej.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522273" w:rsidRDefault="00522273" w:rsidP="00522273">
      <w:pPr>
        <w:numPr>
          <w:ilvl w:val="0"/>
          <w:numId w:val="6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budynków garażowych i gospodarczych,</w:t>
      </w:r>
    </w:p>
    <w:p w:rsidR="008E68BA" w:rsidRDefault="008E68BA" w:rsidP="00522273">
      <w:pPr>
        <w:numPr>
          <w:ilvl w:val="0"/>
          <w:numId w:val="6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8E68BA" w:rsidRPr="008B28DF" w:rsidRDefault="008E68BA" w:rsidP="00522273">
      <w:pPr>
        <w:numPr>
          <w:ilvl w:val="0"/>
          <w:numId w:val="6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8B28DF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8E68BA" w:rsidRPr="0065410B" w:rsidRDefault="00522273" w:rsidP="00522273">
      <w:pPr>
        <w:numPr>
          <w:ilvl w:val="0"/>
          <w:numId w:val="6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ciągów pieszych i rowerowych,</w:t>
      </w:r>
    </w:p>
    <w:p w:rsidR="008E68BA" w:rsidRPr="0065410B" w:rsidRDefault="008E68BA" w:rsidP="00522273">
      <w:pPr>
        <w:numPr>
          <w:ilvl w:val="0"/>
          <w:numId w:val="6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Maksymalny wskaźnik intensywności zabudowy działki budowlanej – 0,</w:t>
      </w:r>
      <w:r w:rsidR="007F3B31">
        <w:rPr>
          <w:rFonts w:ascii="Arial" w:eastAsia="Times New Roman" w:hAnsi="Arial" w:cs="Arial"/>
          <w:bCs/>
          <w:lang w:eastAsia="ar-SA"/>
        </w:rPr>
        <w:t>3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 w:rsidR="007F3B31">
        <w:rPr>
          <w:rFonts w:ascii="Arial" w:eastAsia="Times New Roman" w:hAnsi="Arial" w:cs="Arial"/>
          <w:bCs/>
          <w:lang w:eastAsia="ar-SA"/>
        </w:rPr>
        <w:t>30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 w:rsidR="007F3B31">
        <w:rPr>
          <w:rFonts w:ascii="Arial" w:eastAsia="Times New Roman" w:hAnsi="Arial" w:cs="Arial"/>
          <w:bCs/>
          <w:lang w:eastAsia="ar-SA"/>
        </w:rPr>
        <w:t>40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8E68BA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8E68BA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Zadaszenia budynków</w:t>
      </w:r>
      <w:r>
        <w:rPr>
          <w:rFonts w:ascii="Arial" w:eastAsia="Times New Roman" w:hAnsi="Arial" w:cs="Arial"/>
          <w:bCs/>
          <w:lang w:eastAsia="ar-SA"/>
        </w:rPr>
        <w:t xml:space="preserve"> mieszkalnych</w:t>
      </w:r>
      <w:r w:rsidRPr="0065410B">
        <w:rPr>
          <w:rFonts w:ascii="Arial" w:eastAsia="Times New Roman" w:hAnsi="Arial" w:cs="Arial"/>
          <w:bCs/>
          <w:lang w:eastAsia="ar-SA"/>
        </w:rPr>
        <w:t xml:space="preserve"> należy kształtować w formie </w:t>
      </w:r>
      <w:r>
        <w:rPr>
          <w:rFonts w:ascii="Arial" w:eastAsia="Times New Roman" w:hAnsi="Arial" w:cs="Arial"/>
          <w:bCs/>
          <w:lang w:eastAsia="ar-SA"/>
        </w:rPr>
        <w:t xml:space="preserve">symetrycznych </w:t>
      </w:r>
      <w:r w:rsidRPr="0065410B">
        <w:rPr>
          <w:rFonts w:ascii="Arial" w:eastAsia="Times New Roman" w:hAnsi="Arial" w:cs="Arial"/>
          <w:bCs/>
          <w:lang w:eastAsia="ar-SA"/>
        </w:rPr>
        <w:t xml:space="preserve">dachów dwuspadowych o kącie nachylenia głównych połaci dachowych do płaszczyzny przekroju poziomego budynku w przedziale od </w:t>
      </w:r>
      <w:r w:rsidR="00E74237">
        <w:rPr>
          <w:rFonts w:ascii="Arial" w:eastAsia="Times New Roman" w:hAnsi="Arial" w:cs="Arial"/>
          <w:bCs/>
          <w:lang w:eastAsia="ar-SA"/>
        </w:rPr>
        <w:t>38</w:t>
      </w:r>
      <w:r w:rsidR="00E74237"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</w:t>
      </w:r>
      <w:r>
        <w:rPr>
          <w:rFonts w:ascii="Arial" w:eastAsia="Times New Roman" w:hAnsi="Arial" w:cs="Arial"/>
          <w:bCs/>
          <w:lang w:eastAsia="ar-SA"/>
        </w:rPr>
        <w:t>0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8E68BA" w:rsidRPr="008A7E16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i kolorystyka dachu– </w:t>
      </w:r>
      <w:r w:rsidR="00E74237" w:rsidRPr="008A7E16">
        <w:rPr>
          <w:rFonts w:ascii="Arial" w:eastAsia="Times New Roman" w:hAnsi="Arial" w:cs="Arial"/>
          <w:bCs/>
          <w:lang w:eastAsia="ar-SA"/>
        </w:rPr>
        <w:t>dachówka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</w:t>
      </w:r>
      <w:r w:rsidR="00E74237" w:rsidRPr="008A7E16">
        <w:rPr>
          <w:rFonts w:ascii="Arial" w:eastAsia="Times New Roman" w:hAnsi="Arial" w:cs="Arial"/>
          <w:bCs/>
          <w:lang w:eastAsia="ar-SA"/>
        </w:rPr>
        <w:t xml:space="preserve">lub materiały </w:t>
      </w:r>
      <w:r w:rsidR="000E5F97">
        <w:rPr>
          <w:rFonts w:ascii="Arial" w:eastAsia="Times New Roman" w:hAnsi="Arial" w:cs="Arial"/>
          <w:bCs/>
          <w:lang w:eastAsia="ar-SA"/>
        </w:rPr>
        <w:t xml:space="preserve">dachówko podobne </w:t>
      </w:r>
      <w:r w:rsidR="00E74237">
        <w:rPr>
          <w:rFonts w:ascii="Arial" w:eastAsia="Times New Roman" w:hAnsi="Arial" w:cs="Arial"/>
          <w:bCs/>
          <w:lang w:eastAsia="ar-SA"/>
        </w:rPr>
        <w:t xml:space="preserve">o formie dachówek ceramicznych tradycyjnych o matowym wykończeniu i kolorze </w:t>
      </w:r>
      <w:r w:rsidR="00E74237" w:rsidRPr="008A7E16">
        <w:rPr>
          <w:rFonts w:ascii="Arial" w:eastAsia="Times New Roman" w:hAnsi="Arial" w:cs="Arial"/>
          <w:bCs/>
          <w:lang w:eastAsia="ar-SA"/>
        </w:rPr>
        <w:t>czerwonym nawiązującym</w:t>
      </w:r>
      <w:r w:rsidR="00E74237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Pr="008A7E16">
        <w:rPr>
          <w:rFonts w:ascii="Arial" w:eastAsia="Times New Roman" w:hAnsi="Arial" w:cs="Arial"/>
          <w:bCs/>
          <w:lang w:eastAsia="ar-SA"/>
        </w:rPr>
        <w:t>.</w:t>
      </w:r>
    </w:p>
    <w:p w:rsidR="008E68BA" w:rsidRPr="008A7E16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</w:t>
      </w:r>
      <w:r w:rsidR="00E74237" w:rsidRPr="00E74237">
        <w:rPr>
          <w:rFonts w:ascii="Arial" w:eastAsia="Times New Roman" w:hAnsi="Arial" w:cs="Arial"/>
          <w:bCs/>
          <w:lang w:eastAsia="ar-SA"/>
        </w:rPr>
        <w:t>materiały naturalne: tynk w kolorach jasnych, cegła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spoinowana, drewno, elementy z </w:t>
      </w:r>
      <w:r w:rsidR="00E74237" w:rsidRPr="00E74237">
        <w:rPr>
          <w:rFonts w:ascii="Arial" w:eastAsia="Times New Roman" w:hAnsi="Arial" w:cs="Arial"/>
          <w:bCs/>
          <w:lang w:eastAsia="ar-SA"/>
        </w:rPr>
        <w:t>kamienia</w:t>
      </w:r>
      <w:r w:rsidRPr="008A7E16">
        <w:rPr>
          <w:rFonts w:ascii="Arial" w:eastAsia="Times New Roman" w:hAnsi="Arial" w:cs="Arial"/>
          <w:bCs/>
          <w:lang w:eastAsia="ar-SA"/>
        </w:rPr>
        <w:t xml:space="preserve">.  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żelbetowych.. </w:t>
      </w:r>
    </w:p>
    <w:p w:rsidR="008E68BA" w:rsidRPr="0065410B" w:rsidRDefault="008E68BA" w:rsidP="00522273">
      <w:pPr>
        <w:numPr>
          <w:ilvl w:val="0"/>
          <w:numId w:val="6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4F0A60" w:rsidRPr="004F0A60" w:rsidRDefault="004F0A60" w:rsidP="004F0A60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4F0A60" w:rsidRPr="0065410B" w:rsidRDefault="004F0A60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F0A60">
        <w:rPr>
          <w:rFonts w:ascii="Arial" w:eastAsia="Times New Roman" w:hAnsi="Arial" w:cs="Arial"/>
          <w:bCs/>
          <w:lang w:eastAsia="ar-SA"/>
        </w:rPr>
        <w:t xml:space="preserve">Tereny </w:t>
      </w:r>
      <w:r w:rsidRPr="004F0A60">
        <w:rPr>
          <w:rFonts w:ascii="Arial" w:eastAsia="Times New Roman" w:hAnsi="Arial" w:cs="Arial"/>
          <w:b/>
          <w:bCs/>
          <w:lang w:eastAsia="ar-SA"/>
        </w:rPr>
        <w:t>zabudowy mieszkaniowej jednorodzinnej i usługowej</w:t>
      </w:r>
      <w:r w:rsidRPr="004F0A60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="00AB0439">
        <w:rPr>
          <w:rFonts w:ascii="Arial" w:eastAsia="Times New Roman" w:hAnsi="Arial" w:cs="Arial"/>
          <w:b/>
          <w:bCs/>
          <w:lang w:eastAsia="ar-SA"/>
        </w:rPr>
        <w:t>1MNU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4F0A60" w:rsidRDefault="004F0A60" w:rsidP="006A5349">
      <w:pPr>
        <w:numPr>
          <w:ilvl w:val="0"/>
          <w:numId w:val="26"/>
        </w:numPr>
        <w:tabs>
          <w:tab w:val="clear" w:pos="720"/>
        </w:tabs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Przeznaczenie</w:t>
      </w:r>
      <w:r>
        <w:rPr>
          <w:rFonts w:ascii="Arial" w:eastAsia="Times New Roman" w:hAnsi="Arial" w:cs="Arial"/>
          <w:bCs/>
          <w:lang w:eastAsia="ar-SA"/>
        </w:rPr>
        <w:t xml:space="preserve"> podstawowe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>
        <w:rPr>
          <w:rFonts w:ascii="Arial" w:eastAsia="Times New Roman" w:hAnsi="Arial" w:cs="Arial"/>
          <w:bCs/>
          <w:lang w:eastAsia="ar-SA"/>
        </w:rPr>
        <w:t>zabudowa mieszkaniowa jednorodzinna i usługowa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4F0A60" w:rsidRPr="0065410B" w:rsidRDefault="004F0A60" w:rsidP="006A5349">
      <w:pPr>
        <w:numPr>
          <w:ilvl w:val="0"/>
          <w:numId w:val="26"/>
        </w:numPr>
        <w:tabs>
          <w:tab w:val="clear" w:pos="720"/>
        </w:tabs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:rsidR="004F0A60" w:rsidRPr="0065410B" w:rsidRDefault="004F0A60" w:rsidP="006A5349">
      <w:pPr>
        <w:numPr>
          <w:ilvl w:val="0"/>
          <w:numId w:val="2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jednego budynku mieszkalnego jednorodzinnego </w:t>
      </w:r>
      <w:r w:rsidR="001B7155">
        <w:rPr>
          <w:rFonts w:ascii="Arial" w:eastAsia="Times New Roman" w:hAnsi="Arial" w:cs="Arial"/>
          <w:bCs/>
          <w:lang w:eastAsia="ar-SA"/>
        </w:rPr>
        <w:t>w zabudowie szeregowej</w:t>
      </w:r>
      <w:r w:rsidR="00AC2A95">
        <w:rPr>
          <w:rFonts w:ascii="Arial" w:eastAsia="Times New Roman" w:hAnsi="Arial" w:cs="Arial"/>
          <w:bCs/>
          <w:lang w:eastAsia="ar-SA"/>
        </w:rPr>
        <w:t xml:space="preserve"> lub </w:t>
      </w:r>
      <w:r w:rsidRPr="0065410B">
        <w:rPr>
          <w:rFonts w:ascii="Arial" w:eastAsia="Times New Roman" w:hAnsi="Arial" w:cs="Arial"/>
          <w:bCs/>
          <w:lang w:eastAsia="ar-SA"/>
        </w:rPr>
        <w:t>jednego budynku mieszkalnego jednorodzinnego</w:t>
      </w:r>
      <w:r w:rsidR="001B7155">
        <w:rPr>
          <w:rFonts w:ascii="Arial" w:eastAsia="Times New Roman" w:hAnsi="Arial" w:cs="Arial"/>
          <w:bCs/>
          <w:lang w:eastAsia="ar-SA"/>
        </w:rPr>
        <w:t xml:space="preserve"> w zabudowie szeregowej</w:t>
      </w:r>
      <w:r w:rsidR="00AC2A95">
        <w:rPr>
          <w:rFonts w:ascii="Arial" w:eastAsia="Times New Roman" w:hAnsi="Arial" w:cs="Arial"/>
          <w:bCs/>
          <w:lang w:eastAsia="ar-SA"/>
        </w:rPr>
        <w:t xml:space="preserve"> z </w:t>
      </w:r>
      <w:r w:rsidRPr="0065410B">
        <w:rPr>
          <w:rFonts w:ascii="Arial" w:eastAsia="Times New Roman" w:hAnsi="Arial" w:cs="Arial"/>
          <w:bCs/>
          <w:lang w:eastAsia="ar-SA"/>
        </w:rPr>
        <w:t>częścią usługową</w:t>
      </w:r>
      <w:r>
        <w:rPr>
          <w:rFonts w:ascii="Arial" w:eastAsia="Times New Roman" w:hAnsi="Arial" w:cs="Arial"/>
          <w:bCs/>
          <w:lang w:eastAsia="ar-SA"/>
        </w:rPr>
        <w:t xml:space="preserve"> lub jednego budynku usługowego</w:t>
      </w:r>
      <w:r w:rsidR="001B7155">
        <w:rPr>
          <w:rFonts w:ascii="Arial" w:eastAsia="Times New Roman" w:hAnsi="Arial" w:cs="Arial"/>
          <w:bCs/>
          <w:lang w:eastAsia="ar-SA"/>
        </w:rPr>
        <w:t xml:space="preserve"> w zabudowie szeregowej</w:t>
      </w:r>
      <w:r>
        <w:rPr>
          <w:rFonts w:ascii="Arial" w:eastAsia="Times New Roman" w:hAnsi="Arial" w:cs="Arial"/>
          <w:bCs/>
          <w:lang w:eastAsia="ar-SA"/>
        </w:rPr>
        <w:t>,</w:t>
      </w:r>
    </w:p>
    <w:p w:rsidR="004F0A60" w:rsidRPr="0065410B" w:rsidRDefault="004F0A60" w:rsidP="006A5349">
      <w:pPr>
        <w:numPr>
          <w:ilvl w:val="0"/>
          <w:numId w:val="27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budynk</w:t>
      </w:r>
      <w:r w:rsidR="001B7155">
        <w:rPr>
          <w:rFonts w:ascii="Arial" w:eastAsia="Times New Roman" w:hAnsi="Arial" w:cs="Arial"/>
          <w:bCs/>
          <w:lang w:eastAsia="ar-SA"/>
        </w:rPr>
        <w:t>ów</w:t>
      </w:r>
      <w:r w:rsidRPr="0065410B">
        <w:rPr>
          <w:rFonts w:ascii="Arial" w:eastAsia="Times New Roman" w:hAnsi="Arial" w:cs="Arial"/>
          <w:bCs/>
          <w:lang w:eastAsia="ar-SA"/>
        </w:rPr>
        <w:t xml:space="preserve"> gospodarcz</w:t>
      </w:r>
      <w:r w:rsidR="001B7155">
        <w:rPr>
          <w:rFonts w:ascii="Arial" w:eastAsia="Times New Roman" w:hAnsi="Arial" w:cs="Arial"/>
          <w:bCs/>
          <w:lang w:eastAsia="ar-SA"/>
        </w:rPr>
        <w:t>ych</w:t>
      </w:r>
      <w:r w:rsidRPr="0065410B">
        <w:rPr>
          <w:rFonts w:ascii="Arial" w:eastAsia="Times New Roman" w:hAnsi="Arial" w:cs="Arial"/>
          <w:bCs/>
          <w:lang w:eastAsia="ar-SA"/>
        </w:rPr>
        <w:t>, garaż</w:t>
      </w:r>
      <w:r w:rsidR="001B7155">
        <w:rPr>
          <w:rFonts w:ascii="Arial" w:eastAsia="Times New Roman" w:hAnsi="Arial" w:cs="Arial"/>
          <w:bCs/>
          <w:lang w:eastAsia="ar-SA"/>
        </w:rPr>
        <w:t>y</w:t>
      </w:r>
      <w:r w:rsidRPr="0065410B">
        <w:rPr>
          <w:rFonts w:ascii="Arial" w:eastAsia="Times New Roman" w:hAnsi="Arial" w:cs="Arial"/>
          <w:bCs/>
          <w:lang w:eastAsia="ar-SA"/>
        </w:rPr>
        <w:t xml:space="preserve"> oraz obiektów małej architektury,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</w:t>
      </w:r>
      <w:r>
        <w:rPr>
          <w:rFonts w:ascii="Arial" w:eastAsia="Times New Roman" w:hAnsi="Arial" w:cs="Arial"/>
          <w:bCs/>
          <w:lang w:eastAsia="ar-SA"/>
        </w:rPr>
        <w:t xml:space="preserve">ów </w:t>
      </w:r>
      <w:r w:rsidR="001B7155">
        <w:rPr>
          <w:rFonts w:ascii="Arial" w:eastAsia="Times New Roman" w:hAnsi="Arial" w:cs="Arial"/>
          <w:bCs/>
          <w:lang w:eastAsia="ar-SA"/>
        </w:rPr>
        <w:t>wymienionych w ust 2 pkt</w:t>
      </w:r>
      <w:r w:rsidR="008619CC">
        <w:rPr>
          <w:rFonts w:ascii="Arial" w:eastAsia="Times New Roman" w:hAnsi="Arial" w:cs="Arial"/>
          <w:bCs/>
          <w:lang w:eastAsia="ar-SA"/>
        </w:rPr>
        <w:t>.</w:t>
      </w:r>
      <w:r w:rsidR="001B7155">
        <w:rPr>
          <w:rFonts w:ascii="Arial" w:eastAsia="Times New Roman" w:hAnsi="Arial" w:cs="Arial"/>
          <w:bCs/>
          <w:lang w:eastAsia="ar-SA"/>
        </w:rPr>
        <w:t xml:space="preserve"> 2 lit. a)</w:t>
      </w:r>
      <w:r w:rsidR="00A526A3">
        <w:rPr>
          <w:rFonts w:ascii="Arial" w:eastAsia="Times New Roman" w:hAnsi="Arial" w:cs="Arial"/>
          <w:bCs/>
          <w:lang w:eastAsia="ar-SA"/>
        </w:rPr>
        <w:t xml:space="preserve"> w jednej bryle z </w:t>
      </w:r>
      <w:r>
        <w:rPr>
          <w:rFonts w:ascii="Arial" w:eastAsia="Times New Roman" w:hAnsi="Arial" w:cs="Arial"/>
          <w:bCs/>
          <w:lang w:eastAsia="ar-SA"/>
        </w:rPr>
        <w:t>budynkiem</w:t>
      </w:r>
      <w:r w:rsidRPr="0065410B">
        <w:rPr>
          <w:rFonts w:ascii="Arial" w:eastAsia="Times New Roman" w:hAnsi="Arial" w:cs="Arial"/>
          <w:bCs/>
          <w:lang w:eastAsia="ar-SA"/>
        </w:rPr>
        <w:t xml:space="preserve"> garażow</w:t>
      </w:r>
      <w:r>
        <w:rPr>
          <w:rFonts w:ascii="Arial" w:eastAsia="Times New Roman" w:hAnsi="Arial" w:cs="Arial"/>
          <w:bCs/>
          <w:lang w:eastAsia="ar-SA"/>
        </w:rPr>
        <w:t xml:space="preserve">ym lub </w:t>
      </w:r>
      <w:r w:rsidR="00886383">
        <w:rPr>
          <w:rFonts w:ascii="Arial" w:eastAsia="Times New Roman" w:hAnsi="Arial" w:cs="Arial"/>
          <w:bCs/>
          <w:lang w:eastAsia="ar-SA"/>
        </w:rPr>
        <w:t>gospodarczym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4F0A60" w:rsidRPr="001B7155" w:rsidRDefault="004F0A60" w:rsidP="001B7155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miejsc postojowych</w:t>
      </w:r>
      <w:r>
        <w:rPr>
          <w:rFonts w:ascii="Arial" w:eastAsia="Times New Roman" w:hAnsi="Arial" w:cs="Arial"/>
          <w:bCs/>
          <w:lang w:eastAsia="ar-SA"/>
        </w:rPr>
        <w:t xml:space="preserve"> i obsługi komunikacyjnej</w:t>
      </w:r>
      <w:r w:rsidRPr="0065410B">
        <w:rPr>
          <w:rFonts w:ascii="Arial" w:eastAsia="Times New Roman" w:hAnsi="Arial" w:cs="Arial"/>
          <w:bCs/>
          <w:lang w:eastAsia="ar-SA"/>
        </w:rPr>
        <w:t>, niezbędn</w:t>
      </w:r>
      <w:r>
        <w:rPr>
          <w:rFonts w:ascii="Arial" w:eastAsia="Times New Roman" w:hAnsi="Arial" w:cs="Arial"/>
          <w:bCs/>
          <w:lang w:eastAsia="ar-SA"/>
        </w:rPr>
        <w:t>ej</w:t>
      </w:r>
      <w:r w:rsidR="001B7155">
        <w:rPr>
          <w:rFonts w:ascii="Arial" w:eastAsia="Times New Roman" w:hAnsi="Arial" w:cs="Arial"/>
          <w:bCs/>
          <w:lang w:eastAsia="ar-SA"/>
        </w:rPr>
        <w:t xml:space="preserve"> do obsługi terenu</w:t>
      </w:r>
      <w:r w:rsidRPr="001B7155">
        <w:rPr>
          <w:rFonts w:ascii="Arial" w:eastAsia="Times New Roman" w:hAnsi="Arial" w:cs="Arial"/>
          <w:bCs/>
          <w:lang w:eastAsia="ar-SA"/>
        </w:rPr>
        <w:t>,</w:t>
      </w:r>
    </w:p>
    <w:p w:rsidR="004F0A60" w:rsidRPr="0065410B" w:rsidRDefault="004F0A60" w:rsidP="006A5349">
      <w:pPr>
        <w:numPr>
          <w:ilvl w:val="0"/>
          <w:numId w:val="28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 w:rsidR="00424D88">
        <w:rPr>
          <w:rFonts w:ascii="Arial" w:eastAsia="Times New Roman" w:hAnsi="Arial" w:cs="Arial"/>
          <w:bCs/>
          <w:lang w:eastAsia="ar-SA"/>
        </w:rPr>
        <w:t>1,2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Maksymalną powierzchnię zabudowy w stosunku do powierzchni działki bud</w:t>
      </w:r>
      <w:r>
        <w:rPr>
          <w:rFonts w:ascii="Arial" w:eastAsia="Times New Roman" w:hAnsi="Arial" w:cs="Arial"/>
          <w:bCs/>
          <w:lang w:eastAsia="ar-SA"/>
        </w:rPr>
        <w:t>owlanej ustala się w wielkości 40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</w:t>
      </w:r>
      <w:r w:rsidR="008E68BA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 w:rsidR="00424D88"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4F0A60" w:rsidRDefault="007812E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>Maksymalna liczba kondygnacji</w:t>
      </w:r>
      <w:r w:rsidR="008619CC">
        <w:rPr>
          <w:rFonts w:ascii="Arial" w:eastAsia="Times New Roman" w:hAnsi="Arial" w:cs="Arial"/>
          <w:bCs/>
          <w:lang w:eastAsia="ar-SA"/>
        </w:rPr>
        <w:t xml:space="preserve"> nadziemnych</w:t>
      </w:r>
      <w:r w:rsidR="000E5F97">
        <w:rPr>
          <w:rFonts w:ascii="Arial" w:eastAsia="Times New Roman" w:hAnsi="Arial" w:cs="Arial"/>
          <w:bCs/>
          <w:lang w:eastAsia="ar-SA"/>
        </w:rPr>
        <w:t xml:space="preserve"> </w:t>
      </w:r>
      <w:r w:rsidR="004F0A60">
        <w:rPr>
          <w:rFonts w:ascii="Arial" w:eastAsia="Times New Roman" w:hAnsi="Arial" w:cs="Arial"/>
          <w:bCs/>
          <w:lang w:eastAsia="ar-SA"/>
        </w:rPr>
        <w:t>budynków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mieszka</w:t>
      </w:r>
      <w:r w:rsidR="004F0A60">
        <w:rPr>
          <w:rFonts w:ascii="Arial" w:eastAsia="Times New Roman" w:hAnsi="Arial" w:cs="Arial"/>
          <w:bCs/>
          <w:lang w:eastAsia="ar-SA"/>
        </w:rPr>
        <w:t>lnych</w:t>
      </w:r>
      <w:r w:rsidR="008E68BA">
        <w:rPr>
          <w:rFonts w:ascii="Arial" w:eastAsia="Times New Roman" w:hAnsi="Arial" w:cs="Arial"/>
          <w:bCs/>
          <w:lang w:eastAsia="ar-SA"/>
        </w:rPr>
        <w:t xml:space="preserve">, </w:t>
      </w:r>
      <w:r w:rsidR="004F0A60" w:rsidRPr="0065410B">
        <w:rPr>
          <w:rFonts w:ascii="Arial" w:eastAsia="Times New Roman" w:hAnsi="Arial" w:cs="Arial"/>
          <w:bCs/>
          <w:lang w:eastAsia="ar-SA"/>
        </w:rPr>
        <w:t>mieszkan</w:t>
      </w:r>
      <w:r w:rsidR="004F0A60">
        <w:rPr>
          <w:rFonts w:ascii="Arial" w:eastAsia="Times New Roman" w:hAnsi="Arial" w:cs="Arial"/>
          <w:bCs/>
          <w:lang w:eastAsia="ar-SA"/>
        </w:rPr>
        <w:t>o</w:t>
      </w:r>
      <w:r w:rsidR="004F0A60" w:rsidRPr="0065410B">
        <w:rPr>
          <w:rFonts w:ascii="Arial" w:eastAsia="Times New Roman" w:hAnsi="Arial" w:cs="Arial"/>
          <w:bCs/>
          <w:lang w:eastAsia="ar-SA"/>
        </w:rPr>
        <w:t>-usługow</w:t>
      </w:r>
      <w:r w:rsidR="004F0A60">
        <w:rPr>
          <w:rFonts w:ascii="Arial" w:eastAsia="Times New Roman" w:hAnsi="Arial" w:cs="Arial"/>
          <w:bCs/>
          <w:lang w:eastAsia="ar-SA"/>
        </w:rPr>
        <w:t>ych</w:t>
      </w:r>
      <w:r w:rsidR="008E68BA">
        <w:rPr>
          <w:rFonts w:ascii="Arial" w:eastAsia="Times New Roman" w:hAnsi="Arial" w:cs="Arial"/>
          <w:bCs/>
          <w:lang w:eastAsia="ar-SA"/>
        </w:rPr>
        <w:t xml:space="preserve"> i usługowych</w:t>
      </w:r>
      <w:r>
        <w:rPr>
          <w:rFonts w:ascii="Arial" w:eastAsia="Times New Roman" w:hAnsi="Arial" w:cs="Arial"/>
          <w:bCs/>
          <w:lang w:eastAsia="ar-SA"/>
        </w:rPr>
        <w:t>: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dw</w:t>
      </w:r>
      <w:r w:rsidR="00424D88">
        <w:rPr>
          <w:rFonts w:ascii="Arial" w:eastAsia="Times New Roman" w:hAnsi="Arial" w:cs="Arial"/>
          <w:bCs/>
          <w:lang w:eastAsia="ar-SA"/>
        </w:rPr>
        <w:t>ie</w:t>
      </w:r>
      <w:r w:rsidR="004F0A60">
        <w:rPr>
          <w:rFonts w:ascii="Arial" w:eastAsia="Times New Roman" w:hAnsi="Arial" w:cs="Arial"/>
          <w:bCs/>
          <w:lang w:eastAsia="ar-SA"/>
        </w:rPr>
        <w:t xml:space="preserve"> kondygnacj</w:t>
      </w:r>
      <w:r w:rsidR="00424D88">
        <w:rPr>
          <w:rFonts w:ascii="Arial" w:eastAsia="Times New Roman" w:hAnsi="Arial" w:cs="Arial"/>
          <w:bCs/>
          <w:lang w:eastAsia="ar-SA"/>
        </w:rPr>
        <w:t>e</w:t>
      </w:r>
      <w:r w:rsidR="004F0A60" w:rsidRPr="0065410B">
        <w:rPr>
          <w:rFonts w:ascii="Arial" w:eastAsia="Times New Roman" w:hAnsi="Arial" w:cs="Arial"/>
          <w:bCs/>
          <w:lang w:eastAsia="ar-SA"/>
        </w:rPr>
        <w:t xml:space="preserve"> z drugą w poddaszu użytkowym. 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4F0A60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Zadaszenia </w:t>
      </w:r>
      <w:r w:rsidR="008E68BA">
        <w:rPr>
          <w:rFonts w:ascii="Arial" w:eastAsia="Times New Roman" w:hAnsi="Arial" w:cs="Arial"/>
          <w:bCs/>
          <w:lang w:eastAsia="ar-SA"/>
        </w:rPr>
        <w:t>zabudowy</w:t>
      </w:r>
      <w:r w:rsidRPr="0065410B">
        <w:rPr>
          <w:rFonts w:ascii="Arial" w:eastAsia="Times New Roman" w:hAnsi="Arial" w:cs="Arial"/>
          <w:bCs/>
          <w:lang w:eastAsia="ar-SA"/>
        </w:rPr>
        <w:t xml:space="preserve"> należy kształtować w formie dachów dwuspadowych o kącie nachylenia głównych połaci dachowych do płaszczyzny przekroju poziomego budynku w przedziale </w:t>
      </w:r>
      <w:r>
        <w:rPr>
          <w:rFonts w:ascii="Arial" w:eastAsia="Times New Roman" w:hAnsi="Arial" w:cs="Arial"/>
          <w:bCs/>
          <w:lang w:eastAsia="ar-SA"/>
        </w:rPr>
        <w:t>3</w:t>
      </w:r>
      <w:r w:rsidR="008E68BA"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-4</w:t>
      </w:r>
      <w:r w:rsidR="008E68BA">
        <w:rPr>
          <w:rFonts w:ascii="Arial" w:eastAsia="Times New Roman" w:hAnsi="Arial" w:cs="Arial"/>
          <w:bCs/>
          <w:lang w:eastAsia="ar-SA"/>
        </w:rPr>
        <w:t>0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  <w:r w:rsidR="008E68BA">
        <w:rPr>
          <w:rFonts w:ascii="Arial" w:eastAsia="Times New Roman" w:hAnsi="Arial" w:cs="Arial"/>
          <w:bCs/>
          <w:lang w:eastAsia="ar-SA"/>
        </w:rPr>
        <w:t>Dla budynków gospodarczy i garażowych dopuszcza się dachy dwuspadowe o kącie nachylania w przedziale 25</w:t>
      </w:r>
      <w:r w:rsidR="008E68BA"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="008E68BA" w:rsidRPr="0065410B">
        <w:rPr>
          <w:rFonts w:ascii="Arial" w:eastAsia="Times New Roman" w:hAnsi="Arial" w:cs="Arial"/>
          <w:bCs/>
          <w:lang w:eastAsia="ar-SA"/>
        </w:rPr>
        <w:t>-4</w:t>
      </w:r>
      <w:r w:rsidR="008E68BA">
        <w:rPr>
          <w:rFonts w:ascii="Arial" w:eastAsia="Times New Roman" w:hAnsi="Arial" w:cs="Arial"/>
          <w:bCs/>
          <w:lang w:eastAsia="ar-SA"/>
        </w:rPr>
        <w:t>0</w:t>
      </w:r>
      <w:r w:rsidR="008E68BA"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="008E68BA">
        <w:rPr>
          <w:rFonts w:ascii="Arial" w:eastAsia="Times New Roman" w:hAnsi="Arial" w:cs="Arial"/>
          <w:bCs/>
          <w:lang w:eastAsia="ar-SA"/>
        </w:rPr>
        <w:t>.</w:t>
      </w:r>
    </w:p>
    <w:p w:rsidR="008E68BA" w:rsidRPr="0065410B" w:rsidRDefault="008E68BA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Układ głównej kalenicy budynków </w:t>
      </w:r>
      <w:r w:rsidRPr="0065410B">
        <w:rPr>
          <w:rFonts w:ascii="Arial" w:eastAsia="Times New Roman" w:hAnsi="Arial" w:cs="Arial"/>
          <w:bCs/>
          <w:lang w:eastAsia="ar-SA"/>
        </w:rPr>
        <w:t>mieszka</w:t>
      </w:r>
      <w:r>
        <w:rPr>
          <w:rFonts w:ascii="Arial" w:eastAsia="Times New Roman" w:hAnsi="Arial" w:cs="Arial"/>
          <w:bCs/>
          <w:lang w:eastAsia="ar-SA"/>
        </w:rPr>
        <w:t xml:space="preserve">lnych, </w:t>
      </w:r>
      <w:r w:rsidRPr="0065410B">
        <w:rPr>
          <w:rFonts w:ascii="Arial" w:eastAsia="Times New Roman" w:hAnsi="Arial" w:cs="Arial"/>
          <w:bCs/>
          <w:lang w:eastAsia="ar-SA"/>
        </w:rPr>
        <w:t>mieszkan</w:t>
      </w:r>
      <w:r>
        <w:rPr>
          <w:rFonts w:ascii="Arial" w:eastAsia="Times New Roman" w:hAnsi="Arial" w:cs="Arial"/>
          <w:bCs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-usługow</w:t>
      </w:r>
      <w:r>
        <w:rPr>
          <w:rFonts w:ascii="Arial" w:eastAsia="Times New Roman" w:hAnsi="Arial" w:cs="Arial"/>
          <w:bCs/>
          <w:lang w:eastAsia="ar-SA"/>
        </w:rPr>
        <w:t>ych i usługowych: równolegle do frontu działki.</w:t>
      </w:r>
    </w:p>
    <w:p w:rsidR="004F0A60" w:rsidRPr="008A7E16" w:rsidRDefault="00886383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86383">
        <w:rPr>
          <w:rFonts w:ascii="Arial" w:eastAsia="Times New Roman" w:hAnsi="Arial" w:cs="Arial"/>
          <w:bCs/>
          <w:lang w:eastAsia="ar-SA"/>
        </w:rPr>
        <w:lastRenderedPageBreak/>
        <w:t>Rodzaj i kolorystyka dachu – dachówka ceramiczna</w:t>
      </w:r>
      <w:bookmarkStart w:id="0" w:name="_GoBack"/>
      <w:bookmarkEnd w:id="0"/>
      <w:r w:rsidR="000E5F97">
        <w:rPr>
          <w:rFonts w:ascii="Arial" w:eastAsia="Times New Roman" w:hAnsi="Arial" w:cs="Arial"/>
          <w:bCs/>
          <w:lang w:eastAsia="ar-SA"/>
        </w:rPr>
        <w:t xml:space="preserve"> </w:t>
      </w:r>
      <w:r w:rsidRPr="00886383">
        <w:rPr>
          <w:rFonts w:ascii="Arial" w:eastAsia="Times New Roman" w:hAnsi="Arial" w:cs="Arial"/>
          <w:bCs/>
          <w:lang w:eastAsia="ar-SA"/>
        </w:rPr>
        <w:t>lub materiały dachówkopodobne o formie dachówek ceramicznych tradycyjnych o matowym wykończeniu i kolorze czerwonym nawiązującym do koloru tradycyjnej dachówki</w:t>
      </w:r>
      <w:r w:rsidR="004F0A60" w:rsidRPr="008A7E16">
        <w:rPr>
          <w:rFonts w:ascii="Arial" w:eastAsia="Times New Roman" w:hAnsi="Arial" w:cs="Arial"/>
          <w:bCs/>
          <w:lang w:eastAsia="ar-SA"/>
        </w:rPr>
        <w:t>.</w:t>
      </w:r>
    </w:p>
    <w:p w:rsidR="004F0A60" w:rsidRPr="008A7E16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</w:t>
      </w:r>
      <w:r w:rsidR="00E74237" w:rsidRPr="00E74237">
        <w:rPr>
          <w:rFonts w:ascii="Arial" w:eastAsia="Times New Roman" w:hAnsi="Arial" w:cs="Arial"/>
          <w:bCs/>
          <w:lang w:eastAsia="ar-SA"/>
        </w:rPr>
        <w:t>materiały naturalne: tynk w kolorach jasnych, cegła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spoinowana, drewno, elementy z </w:t>
      </w:r>
      <w:r w:rsidR="00E74237" w:rsidRPr="00E74237">
        <w:rPr>
          <w:rFonts w:ascii="Arial" w:eastAsia="Times New Roman" w:hAnsi="Arial" w:cs="Arial"/>
          <w:bCs/>
          <w:lang w:eastAsia="ar-SA"/>
        </w:rPr>
        <w:t>kamienia</w:t>
      </w:r>
      <w:r w:rsidRPr="008A7E16">
        <w:rPr>
          <w:rFonts w:ascii="Arial" w:eastAsia="Times New Roman" w:hAnsi="Arial" w:cs="Arial"/>
          <w:bCs/>
          <w:lang w:eastAsia="ar-SA"/>
        </w:rPr>
        <w:t xml:space="preserve">.  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:rsidR="004F0A60" w:rsidRPr="0065410B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4F0A60" w:rsidRDefault="004F0A60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Wskaźnik wyposażenia w miejsca postojowe: min. 2 miejsce postojowe na jeden lokal mieszkalny i min. 3 miejsca postojowe na każde rozpoczęte </w:t>
      </w:r>
      <w:r w:rsidR="00E840D2">
        <w:rPr>
          <w:rFonts w:ascii="Arial" w:eastAsia="Times New Roman" w:hAnsi="Arial" w:cs="Arial"/>
          <w:bCs/>
          <w:lang w:eastAsia="ar-SA"/>
        </w:rPr>
        <w:t>10</w:t>
      </w:r>
      <w:r w:rsidRPr="0065410B">
        <w:rPr>
          <w:rFonts w:ascii="Arial" w:eastAsia="Times New Roman" w:hAnsi="Arial" w:cs="Arial"/>
          <w:bCs/>
          <w:lang w:eastAsia="ar-SA"/>
        </w:rPr>
        <w:t>0 m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65410B">
        <w:rPr>
          <w:rFonts w:ascii="Arial" w:eastAsia="Times New Roman" w:hAnsi="Arial" w:cs="Arial"/>
          <w:bCs/>
          <w:lang w:eastAsia="ar-SA"/>
        </w:rPr>
        <w:t xml:space="preserve"> powierzchni użytkowej usług.</w:t>
      </w:r>
    </w:p>
    <w:p w:rsidR="008E68BA" w:rsidRPr="0065410B" w:rsidRDefault="008E68BA" w:rsidP="006A5349">
      <w:pPr>
        <w:numPr>
          <w:ilvl w:val="0"/>
          <w:numId w:val="26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Ustala się zachowanie historycznego podziału działek.</w:t>
      </w:r>
    </w:p>
    <w:p w:rsidR="00BF4322" w:rsidRDefault="00BF4322" w:rsidP="00BF4322">
      <w:pPr>
        <w:suppressAutoHyphens/>
        <w:spacing w:after="0"/>
        <w:ind w:left="1080"/>
        <w:jc w:val="both"/>
        <w:rPr>
          <w:rFonts w:ascii="Arial" w:eastAsia="Times New Roman" w:hAnsi="Arial" w:cs="Arial"/>
          <w:bCs/>
          <w:lang w:eastAsia="ar-SA"/>
        </w:rPr>
      </w:pPr>
    </w:p>
    <w:p w:rsidR="00B11518" w:rsidRPr="0065410B" w:rsidRDefault="00B11518" w:rsidP="00B11518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F0A60">
        <w:rPr>
          <w:rFonts w:ascii="Arial" w:eastAsia="Times New Roman" w:hAnsi="Arial" w:cs="Arial"/>
          <w:bCs/>
          <w:lang w:eastAsia="ar-SA"/>
        </w:rPr>
        <w:t xml:space="preserve">Tereny </w:t>
      </w:r>
      <w:r w:rsidRPr="004F0A60">
        <w:rPr>
          <w:rFonts w:ascii="Arial" w:eastAsia="Times New Roman" w:hAnsi="Arial" w:cs="Arial"/>
          <w:b/>
          <w:bCs/>
          <w:lang w:eastAsia="ar-SA"/>
        </w:rPr>
        <w:t>zabudowy usługowej</w:t>
      </w:r>
      <w:r w:rsidRPr="004F0A60">
        <w:rPr>
          <w:rFonts w:ascii="Arial" w:eastAsia="Times New Roman" w:hAnsi="Arial" w:cs="Arial"/>
          <w:bCs/>
          <w:lang w:eastAsia="ar-SA"/>
        </w:rPr>
        <w:t>, oznaczone sym</w:t>
      </w:r>
      <w:r w:rsidR="00512B10">
        <w:rPr>
          <w:rFonts w:ascii="Arial" w:eastAsia="Times New Roman" w:hAnsi="Arial" w:cs="Arial"/>
          <w:bCs/>
          <w:lang w:eastAsia="ar-SA"/>
        </w:rPr>
        <w:t>b</w:t>
      </w:r>
      <w:r w:rsidRPr="004F0A60">
        <w:rPr>
          <w:rFonts w:ascii="Arial" w:eastAsia="Times New Roman" w:hAnsi="Arial" w:cs="Arial"/>
          <w:bCs/>
          <w:lang w:eastAsia="ar-SA"/>
        </w:rPr>
        <w:t xml:space="preserve">olami: </w:t>
      </w:r>
      <w:r>
        <w:rPr>
          <w:rFonts w:ascii="Arial" w:eastAsia="Times New Roman" w:hAnsi="Arial" w:cs="Arial"/>
          <w:b/>
          <w:bCs/>
          <w:lang w:eastAsia="ar-SA"/>
        </w:rPr>
        <w:t>1U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11518" w:rsidRPr="007F3B31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F3B31">
        <w:rPr>
          <w:rFonts w:ascii="Arial" w:eastAsia="Times New Roman" w:hAnsi="Arial" w:cs="Arial"/>
          <w:bCs/>
          <w:lang w:eastAsia="ar-SA"/>
        </w:rPr>
        <w:t>Przeznaczenie podstawowe: zabudowa usługowa.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ind w:left="709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:rsidR="00B11518" w:rsidRPr="0065410B" w:rsidRDefault="00512B10" w:rsidP="00B11518">
      <w:pPr>
        <w:numPr>
          <w:ilvl w:val="0"/>
          <w:numId w:val="6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jednego budynku</w:t>
      </w:r>
      <w:r w:rsidR="00B11518">
        <w:rPr>
          <w:rFonts w:ascii="Arial" w:eastAsia="Times New Roman" w:hAnsi="Arial" w:cs="Arial"/>
          <w:bCs/>
          <w:lang w:eastAsia="ar-SA"/>
        </w:rPr>
        <w:t xml:space="preserve"> usługowego</w:t>
      </w:r>
      <w:r>
        <w:rPr>
          <w:rFonts w:ascii="Arial" w:eastAsia="Times New Roman" w:hAnsi="Arial" w:cs="Arial"/>
          <w:bCs/>
          <w:lang w:eastAsia="ar-SA"/>
        </w:rPr>
        <w:t xml:space="preserve"> z zakresu usług nieuciążliwych </w:t>
      </w:r>
      <w:r w:rsidR="007F3B31">
        <w:rPr>
          <w:rFonts w:ascii="Arial" w:eastAsia="Times New Roman" w:hAnsi="Arial" w:cs="Arial"/>
          <w:bCs/>
          <w:lang w:eastAsia="ar-SA"/>
        </w:rPr>
        <w:t>a także</w:t>
      </w:r>
      <w:r>
        <w:rPr>
          <w:rFonts w:ascii="Arial" w:eastAsia="Times New Roman" w:hAnsi="Arial" w:cs="Arial"/>
          <w:bCs/>
          <w:lang w:eastAsia="ar-SA"/>
        </w:rPr>
        <w:t xml:space="preserve"> o</w:t>
      </w:r>
      <w:r w:rsidR="007F3B31">
        <w:rPr>
          <w:rFonts w:ascii="Arial" w:eastAsia="Times New Roman" w:hAnsi="Arial" w:cs="Arial"/>
          <w:bCs/>
          <w:lang w:eastAsia="ar-SA"/>
        </w:rPr>
        <w:t> </w:t>
      </w:r>
      <w:r>
        <w:rPr>
          <w:rFonts w:ascii="Arial" w:eastAsia="Times New Roman" w:hAnsi="Arial" w:cs="Arial"/>
          <w:bCs/>
          <w:lang w:eastAsia="ar-SA"/>
        </w:rPr>
        <w:t>powierzchni sprzedaży poniżej 2000 m</w:t>
      </w:r>
      <w:r w:rsidRPr="00512B10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="00B11518">
        <w:rPr>
          <w:rFonts w:ascii="Arial" w:eastAsia="Times New Roman" w:hAnsi="Arial" w:cs="Arial"/>
          <w:bCs/>
          <w:lang w:eastAsia="ar-SA"/>
        </w:rPr>
        <w:t>,</w:t>
      </w:r>
    </w:p>
    <w:p w:rsidR="00B11518" w:rsidRPr="0065410B" w:rsidRDefault="00B11518" w:rsidP="00B11518">
      <w:pPr>
        <w:numPr>
          <w:ilvl w:val="0"/>
          <w:numId w:val="6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 obiektów małej architektury,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realizację budynk</w:t>
      </w:r>
      <w:r>
        <w:rPr>
          <w:rFonts w:ascii="Arial" w:eastAsia="Times New Roman" w:hAnsi="Arial" w:cs="Arial"/>
          <w:bCs/>
          <w:lang w:eastAsia="ar-SA"/>
        </w:rPr>
        <w:t>ów o funkcji podstawowej w jednej bryle z budynkiem</w:t>
      </w:r>
      <w:r w:rsidRPr="0065410B">
        <w:rPr>
          <w:rFonts w:ascii="Arial" w:eastAsia="Times New Roman" w:hAnsi="Arial" w:cs="Arial"/>
          <w:bCs/>
          <w:lang w:eastAsia="ar-SA"/>
        </w:rPr>
        <w:t xml:space="preserve"> garażow</w:t>
      </w:r>
      <w:r>
        <w:rPr>
          <w:rFonts w:ascii="Arial" w:eastAsia="Times New Roman" w:hAnsi="Arial" w:cs="Arial"/>
          <w:bCs/>
          <w:lang w:eastAsia="ar-SA"/>
        </w:rPr>
        <w:t xml:space="preserve">ym lub </w:t>
      </w:r>
      <w:r w:rsidR="00886383">
        <w:rPr>
          <w:rFonts w:ascii="Arial" w:eastAsia="Times New Roman" w:hAnsi="Arial" w:cs="Arial"/>
          <w:bCs/>
          <w:lang w:eastAsia="ar-SA"/>
        </w:rPr>
        <w:t>gospodarczym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B11518" w:rsidRPr="0065410B" w:rsidRDefault="00B11518" w:rsidP="00B11518">
      <w:pPr>
        <w:numPr>
          <w:ilvl w:val="0"/>
          <w:numId w:val="6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B11518" w:rsidRPr="0065410B" w:rsidRDefault="00B11518" w:rsidP="00B11518">
      <w:pPr>
        <w:numPr>
          <w:ilvl w:val="0"/>
          <w:numId w:val="6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miejsc postojowych</w:t>
      </w:r>
      <w:r>
        <w:rPr>
          <w:rFonts w:ascii="Arial" w:eastAsia="Times New Roman" w:hAnsi="Arial" w:cs="Arial"/>
          <w:bCs/>
          <w:lang w:eastAsia="ar-SA"/>
        </w:rPr>
        <w:t xml:space="preserve"> i obsługi komunikacyjnej</w:t>
      </w:r>
      <w:r w:rsidRPr="0065410B">
        <w:rPr>
          <w:rFonts w:ascii="Arial" w:eastAsia="Times New Roman" w:hAnsi="Arial" w:cs="Arial"/>
          <w:bCs/>
          <w:lang w:eastAsia="ar-SA"/>
        </w:rPr>
        <w:t>, niezbędn</w:t>
      </w:r>
      <w:r>
        <w:rPr>
          <w:rFonts w:ascii="Arial" w:eastAsia="Times New Roman" w:hAnsi="Arial" w:cs="Arial"/>
          <w:bCs/>
          <w:lang w:eastAsia="ar-SA"/>
        </w:rPr>
        <w:t>ej</w:t>
      </w:r>
      <w:r w:rsidRPr="0065410B">
        <w:rPr>
          <w:rFonts w:ascii="Arial" w:eastAsia="Times New Roman" w:hAnsi="Arial" w:cs="Arial"/>
          <w:bCs/>
          <w:lang w:eastAsia="ar-SA"/>
        </w:rPr>
        <w:t xml:space="preserve"> do obsługi terenu,</w:t>
      </w:r>
    </w:p>
    <w:p w:rsidR="00B11518" w:rsidRPr="0065410B" w:rsidRDefault="00B11518" w:rsidP="00B11518">
      <w:pPr>
        <w:numPr>
          <w:ilvl w:val="0"/>
          <w:numId w:val="6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dojazdów do nieruchomości</w:t>
      </w:r>
      <w:r>
        <w:rPr>
          <w:rFonts w:ascii="Arial" w:eastAsia="Times New Roman" w:hAnsi="Arial" w:cs="Arial"/>
          <w:bCs/>
          <w:lang w:eastAsia="ar-SA"/>
        </w:rPr>
        <w:t>,</w:t>
      </w:r>
    </w:p>
    <w:p w:rsidR="00B11518" w:rsidRPr="0065410B" w:rsidRDefault="00B11518" w:rsidP="00B11518">
      <w:pPr>
        <w:numPr>
          <w:ilvl w:val="0"/>
          <w:numId w:val="6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ogrodzeń,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Minimalny wskaźnik intensywności zabudowy działki budowlanej – 0,07.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 w:rsidR="00746DE2">
        <w:rPr>
          <w:rFonts w:ascii="Arial" w:eastAsia="Times New Roman" w:hAnsi="Arial" w:cs="Arial"/>
          <w:bCs/>
          <w:lang w:eastAsia="ar-SA"/>
        </w:rPr>
        <w:t>0,3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Maksymalną powierzchnię zabudowy w stosunku do powierzchni działki bud</w:t>
      </w:r>
      <w:r>
        <w:rPr>
          <w:rFonts w:ascii="Arial" w:eastAsia="Times New Roman" w:hAnsi="Arial" w:cs="Arial"/>
          <w:bCs/>
          <w:lang w:eastAsia="ar-SA"/>
        </w:rPr>
        <w:t xml:space="preserve">owlanej ustala się w wielkości </w:t>
      </w:r>
      <w:r w:rsidR="00746DE2">
        <w:rPr>
          <w:rFonts w:ascii="Arial" w:eastAsia="Times New Roman" w:hAnsi="Arial" w:cs="Arial"/>
          <w:bCs/>
          <w:lang w:eastAsia="ar-SA"/>
        </w:rPr>
        <w:t>30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 w:rsidR="00746DE2">
        <w:rPr>
          <w:rFonts w:ascii="Arial" w:eastAsia="Times New Roman" w:hAnsi="Arial" w:cs="Arial"/>
          <w:bCs/>
          <w:lang w:eastAsia="ar-SA"/>
        </w:rPr>
        <w:t>35</w:t>
      </w:r>
      <w:r w:rsidRPr="0065410B">
        <w:rPr>
          <w:rFonts w:ascii="Arial" w:eastAsia="Times New Roman" w:hAnsi="Arial" w:cs="Arial"/>
          <w:bCs/>
          <w:lang w:eastAsia="ar-SA"/>
        </w:rPr>
        <w:t>%.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Wysokość zabudowy: do </w:t>
      </w:r>
      <w:r>
        <w:rPr>
          <w:rFonts w:ascii="Arial" w:eastAsia="Times New Roman" w:hAnsi="Arial" w:cs="Arial"/>
          <w:bCs/>
          <w:lang w:eastAsia="ar-SA"/>
        </w:rPr>
        <w:t>9</w:t>
      </w:r>
      <w:r w:rsidRPr="0065410B">
        <w:rPr>
          <w:rFonts w:ascii="Arial" w:eastAsia="Times New Roman" w:hAnsi="Arial" w:cs="Arial"/>
          <w:bCs/>
          <w:lang w:eastAsia="ar-SA"/>
        </w:rPr>
        <w:t xml:space="preserve"> m, przy czym wysokość wolnostojących budynków gospodarczych, garażowych i obiektów małej architektury do 6 m.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Zadaszenia </w:t>
      </w:r>
      <w:r w:rsidR="00746DE2">
        <w:rPr>
          <w:rFonts w:ascii="Arial" w:eastAsia="Times New Roman" w:hAnsi="Arial" w:cs="Arial"/>
          <w:bCs/>
          <w:lang w:eastAsia="ar-SA"/>
        </w:rPr>
        <w:t>zabudowy</w:t>
      </w:r>
      <w:r w:rsidRPr="0065410B">
        <w:rPr>
          <w:rFonts w:ascii="Arial" w:eastAsia="Times New Roman" w:hAnsi="Arial" w:cs="Arial"/>
          <w:bCs/>
          <w:lang w:eastAsia="ar-SA"/>
        </w:rPr>
        <w:t xml:space="preserve"> należy kształtować</w:t>
      </w:r>
      <w:r w:rsidR="008619CC">
        <w:rPr>
          <w:rFonts w:ascii="Arial" w:eastAsia="Times New Roman" w:hAnsi="Arial" w:cs="Arial"/>
          <w:bCs/>
          <w:lang w:eastAsia="ar-SA"/>
        </w:rPr>
        <w:t xml:space="preserve"> w formie dachów dwuspadowych i </w:t>
      </w:r>
      <w:r w:rsidRPr="0065410B">
        <w:rPr>
          <w:rFonts w:ascii="Arial" w:eastAsia="Times New Roman" w:hAnsi="Arial" w:cs="Arial"/>
          <w:bCs/>
          <w:lang w:eastAsia="ar-SA"/>
        </w:rPr>
        <w:t xml:space="preserve">wielospadowych o kącie nachylenia głównych połaci dachowych do płaszczyzny przekroju poziomego budynku w przedziale od </w:t>
      </w:r>
      <w:r w:rsidR="00746DE2">
        <w:rPr>
          <w:rFonts w:ascii="Arial" w:eastAsia="Times New Roman" w:hAnsi="Arial" w:cs="Arial"/>
          <w:bCs/>
          <w:lang w:eastAsia="ar-SA"/>
        </w:rPr>
        <w:t>1</w:t>
      </w:r>
      <w:r w:rsidR="008619CC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>-</w:t>
      </w:r>
      <w:r w:rsidR="00746DE2">
        <w:rPr>
          <w:rFonts w:ascii="Arial" w:eastAsia="Times New Roman" w:hAnsi="Arial" w:cs="Arial"/>
          <w:bCs/>
          <w:lang w:eastAsia="ar-SA"/>
        </w:rPr>
        <w:t>3</w:t>
      </w:r>
      <w:r w:rsidRPr="0065410B">
        <w:rPr>
          <w:rFonts w:ascii="Arial" w:eastAsia="Times New Roman" w:hAnsi="Arial" w:cs="Arial"/>
          <w:bCs/>
          <w:lang w:eastAsia="ar-SA"/>
        </w:rPr>
        <w:t>5</w:t>
      </w:r>
      <w:r w:rsidRPr="0065410B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65410B">
        <w:rPr>
          <w:rFonts w:ascii="Arial" w:eastAsia="Times New Roman" w:hAnsi="Arial" w:cs="Arial"/>
          <w:bCs/>
          <w:lang w:eastAsia="ar-SA"/>
        </w:rPr>
        <w:t xml:space="preserve">. </w:t>
      </w:r>
    </w:p>
    <w:p w:rsidR="00B11518" w:rsidRPr="008A7E16" w:rsidRDefault="00746DE2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Rodzaj i kolorystyka dachów </w:t>
      </w:r>
      <w:r w:rsidR="00B11518" w:rsidRPr="008A7E16">
        <w:rPr>
          <w:rFonts w:ascii="Arial" w:eastAsia="Times New Roman" w:hAnsi="Arial" w:cs="Arial"/>
          <w:bCs/>
          <w:lang w:eastAsia="ar-SA"/>
        </w:rPr>
        <w:t>–</w:t>
      </w:r>
      <w:r w:rsidR="00F617F7">
        <w:rPr>
          <w:rFonts w:ascii="Arial" w:eastAsia="Times New Roman" w:hAnsi="Arial" w:cs="Arial"/>
          <w:bCs/>
          <w:lang w:eastAsia="ar-SA"/>
        </w:rPr>
        <w:t xml:space="preserve"> </w:t>
      </w:r>
      <w:r w:rsidR="00886383" w:rsidRPr="008A7E16">
        <w:rPr>
          <w:rFonts w:ascii="Arial" w:eastAsia="Times New Roman" w:hAnsi="Arial" w:cs="Arial"/>
          <w:bCs/>
          <w:lang w:eastAsia="ar-SA"/>
        </w:rPr>
        <w:t>dachówka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</w:t>
      </w:r>
      <w:r w:rsidR="00886383" w:rsidRPr="008A7E16">
        <w:rPr>
          <w:rFonts w:ascii="Arial" w:eastAsia="Times New Roman" w:hAnsi="Arial" w:cs="Arial"/>
          <w:bCs/>
          <w:lang w:eastAsia="ar-SA"/>
        </w:rPr>
        <w:t xml:space="preserve">lub materiały </w:t>
      </w:r>
      <w:r w:rsidR="000E5F97">
        <w:rPr>
          <w:rFonts w:ascii="Arial" w:eastAsia="Times New Roman" w:hAnsi="Arial" w:cs="Arial"/>
          <w:bCs/>
          <w:lang w:eastAsia="ar-SA"/>
        </w:rPr>
        <w:t xml:space="preserve">dachówkopodobne </w:t>
      </w:r>
      <w:r w:rsidR="00886383">
        <w:rPr>
          <w:rFonts w:ascii="Arial" w:eastAsia="Times New Roman" w:hAnsi="Arial" w:cs="Arial"/>
          <w:bCs/>
          <w:lang w:eastAsia="ar-SA"/>
        </w:rPr>
        <w:t xml:space="preserve">o formie dachówek ceramicznych tradycyjnych o matowym wykończeniu i kolorze </w:t>
      </w:r>
      <w:r w:rsidR="00886383" w:rsidRPr="008A7E16">
        <w:rPr>
          <w:rFonts w:ascii="Arial" w:eastAsia="Times New Roman" w:hAnsi="Arial" w:cs="Arial"/>
          <w:bCs/>
          <w:lang w:eastAsia="ar-SA"/>
        </w:rPr>
        <w:t>czerwonym nawiązującym</w:t>
      </w:r>
      <w:r w:rsidR="00886383">
        <w:rPr>
          <w:rFonts w:ascii="Arial" w:eastAsia="Times New Roman" w:hAnsi="Arial" w:cs="Arial"/>
          <w:bCs/>
          <w:lang w:eastAsia="ar-SA"/>
        </w:rPr>
        <w:t xml:space="preserve"> do koloru tradycyjnej dachówki</w:t>
      </w:r>
      <w:r w:rsidR="00B11518" w:rsidRPr="008A7E16">
        <w:rPr>
          <w:rFonts w:ascii="Arial" w:eastAsia="Times New Roman" w:hAnsi="Arial" w:cs="Arial"/>
          <w:bCs/>
          <w:lang w:eastAsia="ar-SA"/>
        </w:rPr>
        <w:t>.</w:t>
      </w:r>
    </w:p>
    <w:p w:rsidR="00B11518" w:rsidRPr="008A7E16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8A7E16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</w:t>
      </w:r>
      <w:r w:rsidR="00E74237" w:rsidRPr="00E74237">
        <w:rPr>
          <w:rFonts w:ascii="Arial" w:eastAsia="Times New Roman" w:hAnsi="Arial" w:cs="Arial"/>
          <w:bCs/>
          <w:lang w:eastAsia="ar-SA"/>
        </w:rPr>
        <w:t>materiały naturalne: tynk w kolorach jasnych, cegła ceramiczna</w:t>
      </w:r>
      <w:r w:rsidR="000E5F97">
        <w:rPr>
          <w:rFonts w:ascii="Arial" w:eastAsia="Times New Roman" w:hAnsi="Arial" w:cs="Arial"/>
          <w:bCs/>
          <w:lang w:eastAsia="ar-SA"/>
        </w:rPr>
        <w:t xml:space="preserve"> spoinowana, drewno, elementy z </w:t>
      </w:r>
      <w:r w:rsidR="00E74237" w:rsidRPr="00E74237">
        <w:rPr>
          <w:rFonts w:ascii="Arial" w:eastAsia="Times New Roman" w:hAnsi="Arial" w:cs="Arial"/>
          <w:bCs/>
          <w:lang w:eastAsia="ar-SA"/>
        </w:rPr>
        <w:t>kamienia</w:t>
      </w:r>
      <w:r w:rsidRPr="008A7E16">
        <w:rPr>
          <w:rFonts w:ascii="Arial" w:eastAsia="Times New Roman" w:hAnsi="Arial" w:cs="Arial"/>
          <w:bCs/>
          <w:lang w:eastAsia="ar-SA"/>
        </w:rPr>
        <w:t xml:space="preserve">.  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lastRenderedPageBreak/>
        <w:t>Ogrodzenia działek budowlanych od strony dróg należy kształtować do maksymalnej wysokości 1,</w:t>
      </w:r>
      <w:r>
        <w:rPr>
          <w:rFonts w:ascii="Arial" w:eastAsia="Times New Roman" w:hAnsi="Arial" w:cs="Arial"/>
          <w:bCs/>
          <w:lang w:eastAsia="ar-SA"/>
        </w:rPr>
        <w:t>8</w:t>
      </w:r>
      <w:r w:rsidRPr="0065410B">
        <w:rPr>
          <w:rFonts w:ascii="Arial" w:eastAsia="Times New Roman" w:hAnsi="Arial" w:cs="Arial"/>
          <w:bCs/>
          <w:lang w:eastAsia="ar-SA"/>
        </w:rPr>
        <w:t xml:space="preserve"> m od poziomu terenu, w formie konstrukcji ażurowych, z wykluczeniem stosowania w wypełnieniach pełnych przęseł ogrodzenia z materiałów betonowych i żelbetowych. </w:t>
      </w:r>
    </w:p>
    <w:p w:rsidR="00B11518" w:rsidRPr="0065410B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Dla zabudowy istniejącej dopuszcza się: remont, przebudowę, nadbudowę, rozbudowę, rozbiórkę, odbudowę w rozumieniu przepisów budowlanych, zgodnie z warunkami ustalonymi w planie.</w:t>
      </w:r>
    </w:p>
    <w:p w:rsidR="00E257C6" w:rsidRPr="00E257C6" w:rsidRDefault="00B11518" w:rsidP="00B11518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257C6">
        <w:rPr>
          <w:rFonts w:ascii="Arial" w:eastAsia="Times New Roman" w:hAnsi="Arial" w:cs="Arial"/>
          <w:bCs/>
          <w:lang w:eastAsia="ar-SA"/>
        </w:rPr>
        <w:t xml:space="preserve">Wskaźnik wyposażenia w miejsca postojowe: </w:t>
      </w:r>
    </w:p>
    <w:p w:rsidR="00B11518" w:rsidRPr="00E257C6" w:rsidRDefault="00B11518" w:rsidP="00E257C6">
      <w:pPr>
        <w:pStyle w:val="Akapitzlist"/>
        <w:numPr>
          <w:ilvl w:val="0"/>
          <w:numId w:val="65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257C6">
        <w:rPr>
          <w:rFonts w:ascii="Arial" w:eastAsia="Times New Roman" w:hAnsi="Arial" w:cs="Arial"/>
          <w:bCs/>
          <w:lang w:eastAsia="ar-SA"/>
        </w:rPr>
        <w:t xml:space="preserve">min. </w:t>
      </w:r>
      <w:r w:rsidR="00E257C6" w:rsidRPr="00E257C6">
        <w:rPr>
          <w:rFonts w:ascii="Arial" w:eastAsia="Times New Roman" w:hAnsi="Arial" w:cs="Arial"/>
          <w:bCs/>
          <w:lang w:eastAsia="ar-SA"/>
        </w:rPr>
        <w:t>5 miejsca postojowych</w:t>
      </w:r>
      <w:r w:rsidRPr="00E257C6">
        <w:rPr>
          <w:rFonts w:ascii="Arial" w:eastAsia="Times New Roman" w:hAnsi="Arial" w:cs="Arial"/>
          <w:bCs/>
          <w:lang w:eastAsia="ar-SA"/>
        </w:rPr>
        <w:t xml:space="preserve"> na każde 100 m</w:t>
      </w:r>
      <w:r w:rsidRPr="00E257C6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257C6">
        <w:rPr>
          <w:rFonts w:ascii="Arial" w:eastAsia="Times New Roman" w:hAnsi="Arial" w:cs="Arial"/>
          <w:bCs/>
          <w:lang w:eastAsia="ar-SA"/>
        </w:rPr>
        <w:t xml:space="preserve"> powierzchni użytkowej </w:t>
      </w:r>
      <w:r w:rsidR="00E257C6" w:rsidRPr="00E257C6">
        <w:rPr>
          <w:rFonts w:ascii="Arial" w:eastAsia="Times New Roman" w:hAnsi="Arial" w:cs="Arial"/>
          <w:bCs/>
          <w:lang w:eastAsia="ar-SA"/>
        </w:rPr>
        <w:t>obiektów handlowych</w:t>
      </w:r>
      <w:r w:rsidRPr="00E257C6">
        <w:rPr>
          <w:rFonts w:ascii="Arial" w:eastAsia="Times New Roman" w:hAnsi="Arial" w:cs="Arial"/>
          <w:bCs/>
          <w:lang w:eastAsia="ar-SA"/>
        </w:rPr>
        <w:t>.</w:t>
      </w:r>
    </w:p>
    <w:p w:rsidR="00E257C6" w:rsidRPr="00E257C6" w:rsidRDefault="00E257C6" w:rsidP="00E257C6">
      <w:pPr>
        <w:pStyle w:val="Akapitzlist"/>
        <w:numPr>
          <w:ilvl w:val="0"/>
          <w:numId w:val="65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E257C6">
        <w:rPr>
          <w:rFonts w:ascii="Arial" w:eastAsia="Times New Roman" w:hAnsi="Arial" w:cs="Arial"/>
          <w:bCs/>
          <w:lang w:eastAsia="ar-SA"/>
        </w:rPr>
        <w:t>Min. 3 miejsca postojowe na każde 100 m</w:t>
      </w:r>
      <w:r w:rsidRPr="00E257C6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257C6">
        <w:rPr>
          <w:rFonts w:ascii="Arial" w:eastAsia="Times New Roman" w:hAnsi="Arial" w:cs="Arial"/>
          <w:bCs/>
          <w:lang w:eastAsia="ar-SA"/>
        </w:rPr>
        <w:t xml:space="preserve"> powierzchni użytkowej dla pozostałych funkcji usługowych.</w:t>
      </w:r>
    </w:p>
    <w:p w:rsidR="00B11518" w:rsidRPr="00E257C6" w:rsidRDefault="00B11518" w:rsidP="00E257C6">
      <w:pPr>
        <w:numPr>
          <w:ilvl w:val="0"/>
          <w:numId w:val="6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E257C6">
        <w:rPr>
          <w:rFonts w:ascii="Arial" w:eastAsia="Times New Roman" w:hAnsi="Arial" w:cs="Arial"/>
          <w:bCs/>
          <w:lang w:eastAsia="ar-SA"/>
        </w:rPr>
        <w:t>Minimalna powierzchnia nowo wydzielanej działki budowlanej</w:t>
      </w:r>
      <w:r w:rsidR="00E257C6" w:rsidRPr="00E257C6">
        <w:rPr>
          <w:rFonts w:ascii="Arial" w:eastAsia="Times New Roman" w:hAnsi="Arial" w:cs="Arial"/>
          <w:bCs/>
          <w:lang w:eastAsia="ar-SA"/>
        </w:rPr>
        <w:t xml:space="preserve"> dla zabudowy usługowej</w:t>
      </w:r>
      <w:r w:rsidRPr="00E257C6">
        <w:rPr>
          <w:rFonts w:ascii="Arial" w:eastAsia="Times New Roman" w:hAnsi="Arial" w:cs="Arial"/>
          <w:bCs/>
          <w:lang w:eastAsia="ar-SA"/>
        </w:rPr>
        <w:t>: 1</w:t>
      </w:r>
      <w:r w:rsidR="00E257C6" w:rsidRPr="00E257C6">
        <w:rPr>
          <w:rFonts w:ascii="Arial" w:eastAsia="Times New Roman" w:hAnsi="Arial" w:cs="Arial"/>
          <w:bCs/>
          <w:lang w:eastAsia="ar-SA"/>
        </w:rPr>
        <w:t>3</w:t>
      </w:r>
      <w:r w:rsidRPr="00E257C6">
        <w:rPr>
          <w:rFonts w:ascii="Arial" w:eastAsia="Times New Roman" w:hAnsi="Arial" w:cs="Arial"/>
          <w:bCs/>
          <w:lang w:eastAsia="ar-SA"/>
        </w:rPr>
        <w:t>00 m</w:t>
      </w:r>
      <w:r w:rsidRPr="00E257C6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257C6">
        <w:rPr>
          <w:rFonts w:ascii="Arial" w:eastAsia="Times New Roman" w:hAnsi="Arial" w:cs="Arial"/>
          <w:bCs/>
          <w:lang w:eastAsia="ar-SA"/>
        </w:rPr>
        <w:t xml:space="preserve">, </w:t>
      </w:r>
    </w:p>
    <w:p w:rsidR="00AB23DA" w:rsidRDefault="00AB23DA" w:rsidP="00AB23DA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AB23DA" w:rsidRPr="00AB23DA" w:rsidRDefault="00AB23D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E74214">
        <w:rPr>
          <w:rFonts w:ascii="Arial" w:eastAsia="Times New Roman" w:hAnsi="Arial" w:cs="Arial"/>
          <w:bCs/>
          <w:lang w:eastAsia="ar-SA"/>
        </w:rPr>
        <w:t xml:space="preserve">Tereny </w:t>
      </w:r>
      <w:r w:rsidR="004E6645" w:rsidRPr="00E74214">
        <w:rPr>
          <w:rFonts w:ascii="Arial" w:eastAsia="Times New Roman" w:hAnsi="Arial" w:cs="Arial"/>
          <w:b/>
          <w:bCs/>
          <w:lang w:eastAsia="ar-SA"/>
        </w:rPr>
        <w:t xml:space="preserve">usług </w:t>
      </w:r>
      <w:r w:rsidR="004E6645">
        <w:rPr>
          <w:rFonts w:ascii="Arial" w:eastAsia="Times New Roman" w:hAnsi="Arial" w:cs="Arial"/>
          <w:b/>
          <w:bCs/>
          <w:lang w:eastAsia="ar-SA"/>
        </w:rPr>
        <w:t>sportu i rekreacji</w:t>
      </w:r>
      <w:r w:rsidRPr="00E74214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Pr="007812E0">
        <w:rPr>
          <w:rFonts w:ascii="Arial" w:eastAsia="Times New Roman" w:hAnsi="Arial" w:cs="Arial"/>
          <w:b/>
          <w:bCs/>
          <w:lang w:eastAsia="ar-SA"/>
        </w:rPr>
        <w:t>1</w:t>
      </w:r>
      <w:r w:rsidR="004E6645">
        <w:rPr>
          <w:rFonts w:ascii="Arial" w:eastAsia="Times New Roman" w:hAnsi="Arial" w:cs="Arial"/>
          <w:b/>
          <w:bCs/>
          <w:lang w:eastAsia="ar-SA"/>
        </w:rPr>
        <w:t>US</w:t>
      </w:r>
      <w:r>
        <w:rPr>
          <w:rFonts w:ascii="Arial" w:eastAsia="Times New Roman" w:hAnsi="Arial" w:cs="Arial"/>
          <w:bCs/>
          <w:lang w:eastAsia="ar-SA"/>
        </w:rPr>
        <w:t>.</w:t>
      </w:r>
    </w:p>
    <w:p w:rsid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Przeznaczenie: usługi sportu i rekreacji.</w:t>
      </w:r>
    </w:p>
    <w:p w:rsidR="00325FC4" w:rsidRPr="00AB23DA" w:rsidRDefault="00325FC4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Adaptuje się istniejącą zabudowy i zagospodarowanie terenu</w:t>
      </w:r>
    </w:p>
    <w:p w:rsidR="00AB23DA" w:rsidRP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Dopuszcza się realizację:</w:t>
      </w:r>
    </w:p>
    <w:p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zespołu boisk, urządzeń sportowo-rekreacyjnych i placów zabaw,</w:t>
      </w:r>
    </w:p>
    <w:p w:rsid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budynków niezbędnych do obsługi terenu,</w:t>
      </w:r>
    </w:p>
    <w:p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obiektów małej architektury i innych elementów urządzenia terenu wynikających z funkcji przeznaczenia terenu,</w:t>
      </w:r>
    </w:p>
    <w:p w:rsidR="00AB23DA" w:rsidRPr="00AB23DA" w:rsidRDefault="00AB23DA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:rsidR="00AB23DA" w:rsidRPr="00AB23DA" w:rsidRDefault="00325FC4" w:rsidP="006A5349">
      <w:pPr>
        <w:numPr>
          <w:ilvl w:val="0"/>
          <w:numId w:val="54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miejsc postojowych</w:t>
      </w:r>
      <w:r>
        <w:rPr>
          <w:rFonts w:ascii="Arial" w:eastAsia="Times New Roman" w:hAnsi="Arial" w:cs="Arial"/>
          <w:bCs/>
          <w:lang w:eastAsia="ar-SA"/>
        </w:rPr>
        <w:t xml:space="preserve"> i obsługi komunikacyjnej</w:t>
      </w:r>
      <w:r w:rsidRPr="0065410B">
        <w:rPr>
          <w:rFonts w:ascii="Arial" w:eastAsia="Times New Roman" w:hAnsi="Arial" w:cs="Arial"/>
          <w:bCs/>
          <w:lang w:eastAsia="ar-SA"/>
        </w:rPr>
        <w:t>, niezbędn</w:t>
      </w:r>
      <w:r>
        <w:rPr>
          <w:rFonts w:ascii="Arial" w:eastAsia="Times New Roman" w:hAnsi="Arial" w:cs="Arial"/>
          <w:bCs/>
          <w:lang w:eastAsia="ar-SA"/>
        </w:rPr>
        <w:t>ej</w:t>
      </w:r>
      <w:r w:rsidRPr="0065410B">
        <w:rPr>
          <w:rFonts w:ascii="Arial" w:eastAsia="Times New Roman" w:hAnsi="Arial" w:cs="Arial"/>
          <w:bCs/>
          <w:lang w:eastAsia="ar-SA"/>
        </w:rPr>
        <w:t xml:space="preserve"> do obsługi terenu</w:t>
      </w:r>
      <w:r w:rsidR="00AB23DA" w:rsidRPr="00AB23DA">
        <w:rPr>
          <w:rFonts w:ascii="Arial" w:eastAsia="Times New Roman" w:hAnsi="Arial" w:cs="Arial"/>
          <w:bCs/>
          <w:lang w:eastAsia="ar-SA"/>
        </w:rPr>
        <w:t>,</w:t>
      </w:r>
    </w:p>
    <w:p w:rsid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Maksymalna wysokość zabudowy (z wyjątkiem ogrodzeń i elementów infrastruktury</w:t>
      </w:r>
      <w:r w:rsidR="001B7155">
        <w:rPr>
          <w:rFonts w:ascii="Arial" w:eastAsia="Times New Roman" w:hAnsi="Arial" w:cs="Arial"/>
          <w:bCs/>
          <w:lang w:eastAsia="ar-SA"/>
        </w:rPr>
        <w:t xml:space="preserve"> technicznej i sportowej ): do 9</w:t>
      </w:r>
      <w:r>
        <w:rPr>
          <w:rFonts w:ascii="Arial" w:eastAsia="Times New Roman" w:hAnsi="Arial" w:cs="Arial"/>
          <w:bCs/>
          <w:lang w:eastAsia="ar-SA"/>
        </w:rPr>
        <w:t xml:space="preserve"> m</w:t>
      </w:r>
    </w:p>
    <w:p w:rsidR="00AB23DA" w:rsidRP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>Maksymalny wskaźnik powierzchni z</w:t>
      </w:r>
      <w:r w:rsidR="00325FC4">
        <w:rPr>
          <w:rFonts w:ascii="Arial" w:eastAsia="Times New Roman" w:hAnsi="Arial" w:cs="Arial"/>
          <w:bCs/>
          <w:lang w:eastAsia="ar-SA"/>
        </w:rPr>
        <w:t>abudowy ustala się w wielkości 1</w:t>
      </w:r>
      <w:r w:rsidRPr="00AB23DA">
        <w:rPr>
          <w:rFonts w:ascii="Arial" w:eastAsia="Times New Roman" w:hAnsi="Arial" w:cs="Arial"/>
          <w:bCs/>
          <w:lang w:eastAsia="ar-SA"/>
        </w:rPr>
        <w:t>0%.</w:t>
      </w:r>
    </w:p>
    <w:p w:rsidR="00AB23DA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 xml:space="preserve">Minimalny udział powierzchni biologicznie </w:t>
      </w:r>
      <w:r w:rsidR="00325FC4">
        <w:rPr>
          <w:rFonts w:ascii="Arial" w:eastAsia="Times New Roman" w:hAnsi="Arial" w:cs="Arial"/>
          <w:bCs/>
          <w:lang w:eastAsia="ar-SA"/>
        </w:rPr>
        <w:t>czynnej ustala się w wielkości 7</w:t>
      </w:r>
      <w:r w:rsidRPr="00AB23DA">
        <w:rPr>
          <w:rFonts w:ascii="Arial" w:eastAsia="Times New Roman" w:hAnsi="Arial" w:cs="Arial"/>
          <w:bCs/>
          <w:lang w:eastAsia="ar-SA"/>
        </w:rPr>
        <w:t>0%.</w:t>
      </w:r>
    </w:p>
    <w:p w:rsidR="0065410B" w:rsidRDefault="00AB23DA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AB23DA">
        <w:rPr>
          <w:rFonts w:ascii="Arial" w:eastAsia="Times New Roman" w:hAnsi="Arial" w:cs="Arial"/>
          <w:bCs/>
          <w:lang w:eastAsia="ar-SA"/>
        </w:rPr>
        <w:t xml:space="preserve">Ogrodzenie terenu należy kształtować do maksymalnej wysokości </w:t>
      </w:r>
      <w:r w:rsidR="001B7155">
        <w:rPr>
          <w:rFonts w:ascii="Arial" w:eastAsia="Times New Roman" w:hAnsi="Arial" w:cs="Arial"/>
          <w:bCs/>
          <w:lang w:eastAsia="ar-SA"/>
        </w:rPr>
        <w:t>5</w:t>
      </w:r>
      <w:r w:rsidRPr="00AB23DA">
        <w:rPr>
          <w:rFonts w:ascii="Arial" w:eastAsia="Times New Roman" w:hAnsi="Arial" w:cs="Arial"/>
          <w:bCs/>
          <w:lang w:eastAsia="ar-SA"/>
        </w:rPr>
        <w:t> m od poziomu terenu.</w:t>
      </w:r>
    </w:p>
    <w:p w:rsidR="001B7155" w:rsidRDefault="001B7155" w:rsidP="006A5349">
      <w:pPr>
        <w:numPr>
          <w:ilvl w:val="0"/>
          <w:numId w:val="53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Ustala się ochronę cennego drzewostanu poprzez utrzymanie i pielęgnację prowadzoną zgodnie ze sztuką, projektowana zieleń i nowe nasadzenia powinny mieć charakter szpalerowy wzdłuż granic terenu.</w:t>
      </w:r>
    </w:p>
    <w:p w:rsidR="004E6645" w:rsidRDefault="004E6645" w:rsidP="004E6645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607163" w:rsidRPr="0065410B" w:rsidRDefault="00607163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zieleni urządzonej</w:t>
      </w:r>
      <w:r w:rsidRPr="0065410B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02CE5">
        <w:rPr>
          <w:rFonts w:ascii="Arial" w:eastAsia="Times New Roman" w:hAnsi="Arial" w:cs="Arial"/>
          <w:b/>
          <w:bCs/>
          <w:lang w:eastAsia="ar-SA"/>
        </w:rPr>
        <w:t>1Z</w:t>
      </w:r>
      <w:r w:rsidR="00F478C3" w:rsidRPr="00702CE5">
        <w:rPr>
          <w:rFonts w:ascii="Arial" w:eastAsia="Times New Roman" w:hAnsi="Arial" w:cs="Arial"/>
          <w:b/>
          <w:bCs/>
          <w:lang w:eastAsia="ar-SA"/>
        </w:rPr>
        <w:t>P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Przeznaczenie: zieleń urządzona.</w:t>
      </w:r>
    </w:p>
    <w:p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 xml:space="preserve">Dopuszcza </w:t>
      </w:r>
      <w:r w:rsidR="00325FC4" w:rsidRPr="0065410B">
        <w:rPr>
          <w:rFonts w:ascii="Arial" w:eastAsia="Times New Roman" w:hAnsi="Arial" w:cs="Arial"/>
          <w:bCs/>
          <w:lang w:eastAsia="ar-SA"/>
        </w:rPr>
        <w:t>się</w:t>
      </w:r>
      <w:r w:rsidRPr="0065410B">
        <w:rPr>
          <w:rFonts w:ascii="Arial" w:eastAsia="Times New Roman" w:hAnsi="Arial" w:cs="Arial"/>
          <w:bCs/>
          <w:lang w:eastAsia="ar-SA"/>
        </w:rPr>
        <w:t xml:space="preserve"> realizację:</w:t>
      </w:r>
    </w:p>
    <w:p w:rsidR="00325FC4" w:rsidRDefault="00325FC4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obiektów małej architektury,</w:t>
      </w:r>
    </w:p>
    <w:p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sieci uzbrojenia terenu i urządzeń infrastruktury technicznej,</w:t>
      </w:r>
    </w:p>
    <w:p w:rsidR="00607163" w:rsidRPr="0065410B" w:rsidRDefault="00607163" w:rsidP="006A5349">
      <w:pPr>
        <w:numPr>
          <w:ilvl w:val="0"/>
          <w:numId w:val="2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ciągów spacerowych i rowerowych,</w:t>
      </w:r>
    </w:p>
    <w:p w:rsidR="00607163" w:rsidRPr="0065410B" w:rsidRDefault="00607163" w:rsidP="006A5349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65410B">
        <w:rPr>
          <w:rFonts w:ascii="Arial" w:eastAsia="Times New Roman" w:hAnsi="Arial" w:cs="Arial"/>
          <w:bCs/>
          <w:lang w:eastAsia="ar-SA"/>
        </w:rPr>
        <w:t>Ustala się minimalny udział powierzchni biologicznie czynnej w stosunku do p</w:t>
      </w:r>
      <w:r w:rsidR="00325FC4">
        <w:rPr>
          <w:rFonts w:ascii="Arial" w:eastAsia="Times New Roman" w:hAnsi="Arial" w:cs="Arial"/>
          <w:bCs/>
          <w:lang w:eastAsia="ar-SA"/>
        </w:rPr>
        <w:t>owierzchni  terenu w wielkości 8</w:t>
      </w:r>
      <w:r w:rsidRPr="0065410B">
        <w:rPr>
          <w:rFonts w:ascii="Arial" w:eastAsia="Times New Roman" w:hAnsi="Arial" w:cs="Arial"/>
          <w:bCs/>
          <w:lang w:eastAsia="ar-SA"/>
        </w:rPr>
        <w:t>0%.</w:t>
      </w:r>
    </w:p>
    <w:p w:rsidR="00C51C6D" w:rsidRDefault="00C51C6D" w:rsidP="00C51C6D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65410B" w:rsidRPr="00C51C6D" w:rsidRDefault="0065410B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dróg publicznych klasy </w:t>
      </w:r>
      <w:r w:rsidR="00691BC9">
        <w:rPr>
          <w:rFonts w:ascii="Arial" w:eastAsia="Times New Roman" w:hAnsi="Arial" w:cs="Arial"/>
          <w:b/>
          <w:bCs/>
          <w:lang w:eastAsia="ar-SA"/>
        </w:rPr>
        <w:t>dojazdowej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02CE5">
        <w:rPr>
          <w:rFonts w:ascii="Arial" w:eastAsia="Times New Roman" w:hAnsi="Arial" w:cs="Arial"/>
          <w:b/>
          <w:bCs/>
          <w:lang w:eastAsia="ar-SA"/>
        </w:rPr>
        <w:t>1KD</w:t>
      </w:r>
      <w:r w:rsidR="00691BC9">
        <w:rPr>
          <w:rFonts w:ascii="Arial" w:eastAsia="Times New Roman" w:hAnsi="Arial" w:cs="Arial"/>
          <w:b/>
          <w:bCs/>
          <w:lang w:eastAsia="ar-SA"/>
        </w:rPr>
        <w:t>D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, 2KD</w:t>
      </w:r>
      <w:r w:rsidR="00691BC9">
        <w:rPr>
          <w:rFonts w:ascii="Arial" w:eastAsia="Times New Roman" w:hAnsi="Arial" w:cs="Arial"/>
          <w:b/>
          <w:bCs/>
          <w:lang w:eastAsia="ar-SA"/>
        </w:rPr>
        <w:t>D</w:t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 xml:space="preserve">, </w:t>
      </w:r>
      <w:r w:rsidR="00334914" w:rsidRPr="00702CE5">
        <w:rPr>
          <w:rFonts w:ascii="Arial" w:eastAsia="Times New Roman" w:hAnsi="Arial" w:cs="Arial"/>
          <w:b/>
          <w:bCs/>
          <w:lang w:eastAsia="ar-SA"/>
        </w:rPr>
        <w:br/>
      </w:r>
      <w:r w:rsidR="00834F21" w:rsidRPr="00702CE5">
        <w:rPr>
          <w:rFonts w:ascii="Arial" w:eastAsia="Times New Roman" w:hAnsi="Arial" w:cs="Arial"/>
          <w:b/>
          <w:bCs/>
          <w:lang w:eastAsia="ar-SA"/>
        </w:rPr>
        <w:t>3KD</w:t>
      </w:r>
      <w:r w:rsidR="00691BC9">
        <w:rPr>
          <w:rFonts w:ascii="Arial" w:eastAsia="Times New Roman" w:hAnsi="Arial" w:cs="Arial"/>
          <w:b/>
          <w:bCs/>
          <w:lang w:eastAsia="ar-SA"/>
        </w:rPr>
        <w:t>D, 4KDD</w:t>
      </w:r>
      <w:r w:rsidR="00325FC4">
        <w:rPr>
          <w:rFonts w:ascii="Arial" w:eastAsia="Times New Roman" w:hAnsi="Arial" w:cs="Arial"/>
          <w:b/>
          <w:bCs/>
          <w:lang w:eastAsia="ar-SA"/>
        </w:rPr>
        <w:t>, 5KDD, 6KDD</w:t>
      </w:r>
      <w:r w:rsidR="000E5F97">
        <w:rPr>
          <w:rFonts w:ascii="Arial" w:eastAsia="Times New Roman" w:hAnsi="Arial" w:cs="Arial"/>
          <w:b/>
          <w:bCs/>
          <w:lang w:eastAsia="ar-SA"/>
        </w:rPr>
        <w:t>, 7KDD</w:t>
      </w:r>
      <w:r w:rsidR="00834F21">
        <w:rPr>
          <w:rFonts w:ascii="Arial" w:eastAsia="Times New Roman" w:hAnsi="Arial" w:cs="Arial"/>
          <w:bCs/>
          <w:lang w:eastAsia="ar-SA"/>
        </w:rPr>
        <w:t>.</w:t>
      </w:r>
    </w:p>
    <w:p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 xml:space="preserve">Przeznaczenie: droga publiczna klasy </w:t>
      </w:r>
      <w:r w:rsidR="00691BC9">
        <w:rPr>
          <w:rFonts w:ascii="Arial" w:eastAsia="SimSun" w:hAnsi="Arial" w:cs="font355"/>
          <w:lang w:eastAsia="ar-SA"/>
        </w:rPr>
        <w:t>dojazdowej</w:t>
      </w:r>
      <w:r w:rsidRPr="0065410B">
        <w:rPr>
          <w:rFonts w:ascii="Arial" w:eastAsia="SimSun" w:hAnsi="Arial" w:cs="font355"/>
          <w:lang w:eastAsia="ar-SA"/>
        </w:rPr>
        <w:t>;</w:t>
      </w:r>
    </w:p>
    <w:p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lastRenderedPageBreak/>
        <w:t>W ramach przeznaczenia dopuszcza się lokalizację infrastruktury technicznej, chodników oraz ścieżek rowerowych, jeżeli nie narusza to przepisów odrębnych;</w:t>
      </w:r>
    </w:p>
    <w:p w:rsidR="0065410B" w:rsidRPr="0065410B" w:rsidRDefault="0065410B" w:rsidP="00E1303F">
      <w:pPr>
        <w:numPr>
          <w:ilvl w:val="0"/>
          <w:numId w:val="19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:rsidR="0065410B" w:rsidRPr="0065410B" w:rsidRDefault="0065410B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szerokość w liniach rozgraniczających</w:t>
      </w:r>
      <w:r w:rsidR="000E5F97">
        <w:rPr>
          <w:rFonts w:ascii="Arial" w:eastAsia="SimSun" w:hAnsi="Arial" w:cs="font355"/>
          <w:lang w:eastAsia="ar-SA"/>
        </w:rPr>
        <w:t xml:space="preserve"> </w:t>
      </w:r>
      <w:r w:rsidR="00C51C6D" w:rsidRPr="0065410B">
        <w:rPr>
          <w:rFonts w:ascii="Arial" w:eastAsia="SimSun" w:hAnsi="Arial" w:cs="font355"/>
          <w:lang w:eastAsia="ar-SA"/>
        </w:rPr>
        <w:t xml:space="preserve">zmienna </w:t>
      </w:r>
      <w:r w:rsidRPr="0065410B">
        <w:rPr>
          <w:rFonts w:ascii="Arial" w:eastAsia="SimSun" w:hAnsi="Arial" w:cs="font355"/>
          <w:lang w:eastAsia="ar-SA"/>
        </w:rPr>
        <w:t xml:space="preserve">zgodnie z rysunkiem planu, </w:t>
      </w:r>
    </w:p>
    <w:p w:rsidR="0065410B" w:rsidRPr="0065410B" w:rsidRDefault="0065410B" w:rsidP="006A5349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:rsidR="0065410B" w:rsidRPr="0065410B" w:rsidRDefault="0065410B" w:rsidP="0065410B">
      <w:p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</w:p>
    <w:p w:rsidR="0065410B" w:rsidRPr="00C51C6D" w:rsidRDefault="0065410B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 xml:space="preserve">Tereny </w:t>
      </w:r>
      <w:r w:rsidRPr="00702CE5">
        <w:rPr>
          <w:rFonts w:ascii="Arial" w:eastAsia="Times New Roman" w:hAnsi="Arial" w:cs="Arial"/>
          <w:b/>
          <w:bCs/>
          <w:lang w:eastAsia="ar-SA"/>
        </w:rPr>
        <w:t>dróg wewnętrznych</w:t>
      </w:r>
      <w:r w:rsidRPr="00C51C6D">
        <w:rPr>
          <w:rFonts w:ascii="Arial" w:eastAsia="Times New Roman" w:hAnsi="Arial" w:cs="Arial"/>
          <w:bCs/>
          <w:lang w:eastAsia="ar-SA"/>
        </w:rPr>
        <w:t xml:space="preserve">, oznaczone symbolami: </w:t>
      </w:r>
      <w:r w:rsidR="00325FC4">
        <w:rPr>
          <w:rFonts w:ascii="Arial" w:eastAsia="Times New Roman" w:hAnsi="Arial" w:cs="Arial"/>
          <w:b/>
          <w:bCs/>
          <w:lang w:eastAsia="ar-SA"/>
        </w:rPr>
        <w:t>1KDW</w:t>
      </w:r>
      <w:r w:rsidR="00834F21">
        <w:rPr>
          <w:rFonts w:ascii="Arial" w:eastAsia="Times New Roman" w:hAnsi="Arial" w:cs="Arial"/>
          <w:bCs/>
          <w:lang w:eastAsia="ar-SA"/>
        </w:rPr>
        <w:t>.</w:t>
      </w:r>
    </w:p>
    <w:p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Przeznaczenie: drogi wewnętrznej;</w:t>
      </w:r>
    </w:p>
    <w:p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W ramach przeznaczenia dopuszcza się lokalizację infrastruktury technicznej, chodników oraz ścieżek rowerowych, jeżeli nie narusza to przepisów odrębnych;</w:t>
      </w:r>
    </w:p>
    <w:p w:rsidR="0065410B" w:rsidRPr="0065410B" w:rsidRDefault="0065410B" w:rsidP="006A5349">
      <w:pPr>
        <w:numPr>
          <w:ilvl w:val="0"/>
          <w:numId w:val="33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Zasady użytkowania i zagospodarowania terenów elementarnych:</w:t>
      </w:r>
    </w:p>
    <w:p w:rsidR="0065410B" w:rsidRPr="0065410B" w:rsidRDefault="007F3B31" w:rsidP="006A5349">
      <w:pPr>
        <w:numPr>
          <w:ilvl w:val="0"/>
          <w:numId w:val="34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szerokość w liniach rozgraniczających</w:t>
      </w:r>
      <w:r w:rsidR="000E5F97">
        <w:rPr>
          <w:rFonts w:ascii="Arial" w:eastAsia="SimSun" w:hAnsi="Arial" w:cs="font355"/>
          <w:lang w:eastAsia="ar-SA"/>
        </w:rPr>
        <w:t xml:space="preserve"> </w:t>
      </w:r>
      <w:r w:rsidRPr="0065410B">
        <w:rPr>
          <w:rFonts w:ascii="Arial" w:eastAsia="SimSun" w:hAnsi="Arial" w:cs="font355"/>
          <w:lang w:eastAsia="ar-SA"/>
        </w:rPr>
        <w:t>zmienna zgodnie z rysunkiem planu</w:t>
      </w:r>
      <w:r w:rsidR="0065410B" w:rsidRPr="0065410B">
        <w:rPr>
          <w:rFonts w:ascii="Arial" w:eastAsia="SimSun" w:hAnsi="Arial" w:cs="font355"/>
          <w:lang w:eastAsia="ar-SA"/>
        </w:rPr>
        <w:t>,</w:t>
      </w:r>
    </w:p>
    <w:p w:rsidR="0065410B" w:rsidRDefault="0065410B" w:rsidP="006A5349">
      <w:pPr>
        <w:numPr>
          <w:ilvl w:val="0"/>
          <w:numId w:val="34"/>
        </w:num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  <w:r w:rsidRPr="0065410B">
        <w:rPr>
          <w:rFonts w:ascii="Arial" w:eastAsia="SimSun" w:hAnsi="Arial" w:cs="font355"/>
          <w:lang w:eastAsia="ar-SA"/>
        </w:rPr>
        <w:t>ustala się zasady zagospodarowania terenów elementarnych zgodne z przepisami odrębnymi.</w:t>
      </w:r>
    </w:p>
    <w:p w:rsidR="00702CE5" w:rsidRPr="0065410B" w:rsidRDefault="00702CE5" w:rsidP="00702CE5">
      <w:pPr>
        <w:suppressAutoHyphens/>
        <w:spacing w:after="0"/>
        <w:ind w:left="993"/>
        <w:jc w:val="both"/>
        <w:rPr>
          <w:rFonts w:ascii="Arial" w:eastAsia="SimSun" w:hAnsi="Arial" w:cs="font355"/>
          <w:lang w:eastAsia="ar-SA"/>
        </w:rPr>
      </w:pPr>
    </w:p>
    <w:p w:rsidR="00214F5A" w:rsidRPr="00C51C6D" w:rsidRDefault="00214F5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C51C6D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:rsidR="00334914" w:rsidRDefault="00334914" w:rsidP="00334914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334914" w:rsidRDefault="00334914" w:rsidP="00334914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Pr="004B5AC8" w:rsidRDefault="00214F5A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  <w:r w:rsidRPr="004B5AC8">
        <w:rPr>
          <w:rFonts w:ascii="Arial" w:eastAsia="Calibri" w:hAnsi="Arial" w:cs="Arial"/>
          <w:b/>
          <w:bCs/>
          <w:lang w:eastAsia="ar-SA"/>
        </w:rPr>
        <w:t xml:space="preserve">§ </w:t>
      </w:r>
      <w:r w:rsidR="00E74237">
        <w:rPr>
          <w:rFonts w:ascii="Arial" w:eastAsia="SimSun" w:hAnsi="Arial" w:cs="Arial"/>
          <w:b/>
          <w:bCs/>
          <w:lang w:eastAsia="ar-SA"/>
        </w:rPr>
        <w:t>9</w:t>
      </w:r>
      <w:r w:rsidRPr="004B5AC8">
        <w:rPr>
          <w:rFonts w:ascii="Arial" w:eastAsia="Calibri" w:hAnsi="Arial" w:cs="Arial"/>
          <w:b/>
          <w:bCs/>
          <w:lang w:eastAsia="ar-SA"/>
        </w:rPr>
        <w:t xml:space="preserve">. </w:t>
      </w:r>
      <w:r w:rsidRPr="004B5AC8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</w:p>
    <w:p w:rsidR="00214F5A" w:rsidRPr="00203AC6" w:rsidRDefault="00214F5A" w:rsidP="00E1303F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203AC6">
        <w:rPr>
          <w:rFonts w:ascii="Arial" w:eastAsia="Arial" w:hAnsi="Arial" w:cs="Arial"/>
          <w:lang w:eastAsia="ar-SA"/>
        </w:rPr>
        <w:t>Roboty budowlane oraz lokalizacja budynków w pobliżu istniejących i projektowanych sieci elektroenergetycznych</w:t>
      </w:r>
      <w:r w:rsidR="006F27B2" w:rsidRPr="00203AC6">
        <w:rPr>
          <w:rFonts w:ascii="Arial" w:eastAsia="Arial" w:hAnsi="Arial" w:cs="Arial"/>
          <w:lang w:eastAsia="ar-SA"/>
        </w:rPr>
        <w:t xml:space="preserve">, średniego i niskiego napięcia, </w:t>
      </w:r>
      <w:r w:rsidRPr="00203AC6">
        <w:rPr>
          <w:rFonts w:ascii="Arial" w:eastAsia="Arial" w:hAnsi="Arial" w:cs="Arial"/>
          <w:lang w:eastAsia="ar-SA"/>
        </w:rPr>
        <w:t>zarówno napowietrznych jak i kablowych należy prowadzić i realizować z uwzględnieniem powszechnie obowiązujących no</w:t>
      </w:r>
      <w:r w:rsidR="00203AC6" w:rsidRPr="00203AC6">
        <w:rPr>
          <w:rFonts w:ascii="Arial" w:eastAsia="Arial" w:hAnsi="Arial" w:cs="Arial"/>
          <w:lang w:eastAsia="ar-SA"/>
        </w:rPr>
        <w:t>rm</w:t>
      </w:r>
      <w:r w:rsidRPr="00203AC6">
        <w:rPr>
          <w:rFonts w:ascii="Arial" w:eastAsia="Arial" w:hAnsi="Arial" w:cs="Arial"/>
          <w:lang w:eastAsia="ar-SA"/>
        </w:rPr>
        <w:t xml:space="preserve">, przepisów i zasad branżowych, w których występują ograniczenia w użytkowaniu i lokalizacji </w:t>
      </w:r>
      <w:r w:rsidR="00374AA4" w:rsidRPr="00203AC6">
        <w:rPr>
          <w:rFonts w:ascii="Arial" w:eastAsia="Arial" w:hAnsi="Arial" w:cs="Arial"/>
          <w:lang w:eastAsia="ar-SA"/>
        </w:rPr>
        <w:t>obiektów budowlanych i nasadzeń</w:t>
      </w:r>
      <w:r w:rsidRPr="00203AC6">
        <w:rPr>
          <w:rFonts w:ascii="Arial" w:eastAsia="Arial" w:hAnsi="Arial" w:cs="Arial"/>
          <w:lang w:eastAsia="ar-SA"/>
        </w:rPr>
        <w:t>.</w:t>
      </w:r>
    </w:p>
    <w:p w:rsidR="002364BC" w:rsidRPr="00203AC6" w:rsidRDefault="002364BC" w:rsidP="002364BC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0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="008C29D5" w:rsidRPr="008C29D5">
        <w:rPr>
          <w:rFonts w:ascii="Arial" w:eastAsia="Calibri" w:hAnsi="Arial" w:cs="Arial"/>
          <w:lang w:eastAsia="ar-SA"/>
        </w:rPr>
        <w:t>Ustalenia dotyczące zasad scalania i podziału nieruchomości</w:t>
      </w:r>
      <w:r w:rsidRPr="001F5585">
        <w:rPr>
          <w:rFonts w:ascii="Arial" w:eastAsia="Calibri" w:hAnsi="Arial" w:cs="Arial"/>
          <w:lang w:eastAsia="ar-SA"/>
        </w:rPr>
        <w:t>.</w:t>
      </w:r>
    </w:p>
    <w:p w:rsidR="002364BC" w:rsidRPr="002364BC" w:rsidRDefault="002364BC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8C29D5">
        <w:rPr>
          <w:rFonts w:ascii="Arial" w:eastAsia="Times New Roman" w:hAnsi="Arial" w:cs="Arial"/>
          <w:lang w:eastAsia="ar-SA"/>
        </w:rPr>
        <w:t>W granicach obszaru planu nie ustala się granic obszarów wymagających obowiązkowego scalania i podziału nieruchomości.</w:t>
      </w:r>
    </w:p>
    <w:p w:rsidR="002364BC" w:rsidRDefault="002364BC" w:rsidP="002364BC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:rsidR="00214F5A" w:rsidRDefault="00214F5A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 xml:space="preserve">W granicach planu podziały nieruchomości na działki budowlane powinny spełniać warunki określone dla działki budowlanej przepisami art. 2 </w:t>
      </w:r>
      <w:proofErr w:type="spellStart"/>
      <w:r w:rsidRPr="001F5585">
        <w:rPr>
          <w:rFonts w:ascii="Arial" w:eastAsia="Calibri" w:hAnsi="Arial" w:cs="Arial"/>
          <w:lang w:eastAsia="ar-SA"/>
        </w:rPr>
        <w:t>pkt</w:t>
      </w:r>
      <w:proofErr w:type="spellEnd"/>
      <w:r w:rsidRPr="001F5585">
        <w:rPr>
          <w:rFonts w:ascii="Arial" w:eastAsia="Calibri" w:hAnsi="Arial" w:cs="Arial"/>
          <w:lang w:eastAsia="ar-SA"/>
        </w:rPr>
        <w:t> 12 ustawy o planowaniu i zagospodarowaniu przestrzennym wraz z ustaleniami planu.</w:t>
      </w:r>
    </w:p>
    <w:p w:rsidR="006846FF" w:rsidRPr="001F5585" w:rsidRDefault="006846FF" w:rsidP="006846FF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1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Dla terenów w granicach planu ustala się obsługę </w:t>
      </w:r>
      <w:r w:rsidR="0027774E">
        <w:rPr>
          <w:rFonts w:ascii="Arial" w:eastAsia="Times New Roman" w:hAnsi="Arial" w:cs="Arial"/>
          <w:lang w:eastAsia="ar-SA"/>
        </w:rPr>
        <w:t>komunikacyjną oraz powiązanie z </w:t>
      </w:r>
      <w:r w:rsidRPr="001F5585">
        <w:rPr>
          <w:rFonts w:ascii="Arial" w:eastAsia="Times New Roman" w:hAnsi="Arial" w:cs="Arial"/>
          <w:lang w:eastAsia="ar-SA"/>
        </w:rPr>
        <w:t>zewnętrznym układem komunikacyjnym poprzez układ:</w:t>
      </w:r>
    </w:p>
    <w:p w:rsidR="00214F5A" w:rsidRPr="00C43CDA" w:rsidRDefault="00C43CDA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 w:rsidRPr="00C43CDA">
        <w:rPr>
          <w:rFonts w:ascii="Arial" w:hAnsi="Arial" w:cs="Arial"/>
          <w:lang w:eastAsia="ar-SA"/>
        </w:rPr>
        <w:t>przyległych do granic opracowania dróg publicznych</w:t>
      </w:r>
      <w:r w:rsidR="00AB37BE" w:rsidRPr="00C43CDA">
        <w:rPr>
          <w:rFonts w:ascii="Arial" w:hAnsi="Arial" w:cs="Arial"/>
          <w:lang w:eastAsia="ar-SA"/>
        </w:rPr>
        <w:t>;</w:t>
      </w:r>
    </w:p>
    <w:p w:rsidR="00AB37BE" w:rsidRDefault="00AB37BE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dróg publicznych gminnych </w:t>
      </w:r>
      <w:r w:rsidRPr="001F5585">
        <w:rPr>
          <w:rFonts w:ascii="Arial" w:hAnsi="Arial" w:cs="Arial"/>
          <w:lang w:eastAsia="ar-SA"/>
        </w:rPr>
        <w:t xml:space="preserve">oznaczonych symbolami: </w:t>
      </w:r>
      <w:r w:rsidRPr="001F5585">
        <w:rPr>
          <w:rFonts w:ascii="Arial" w:hAnsi="Arial" w:cs="Arial"/>
          <w:bCs/>
          <w:lang w:eastAsia="ar-SA"/>
        </w:rPr>
        <w:t>1KD</w:t>
      </w:r>
      <w:r w:rsidR="007D5CFB">
        <w:rPr>
          <w:rFonts w:ascii="Arial" w:hAnsi="Arial" w:cs="Arial"/>
          <w:bCs/>
          <w:lang w:eastAsia="ar-SA"/>
        </w:rPr>
        <w:t>D</w:t>
      </w:r>
      <w:r w:rsidRPr="001F5585">
        <w:rPr>
          <w:rFonts w:ascii="Arial" w:hAnsi="Arial" w:cs="Arial"/>
          <w:bCs/>
          <w:lang w:eastAsia="ar-SA"/>
        </w:rPr>
        <w:t>,</w:t>
      </w:r>
      <w:r w:rsidR="007D5CFB">
        <w:rPr>
          <w:rFonts w:ascii="Arial" w:hAnsi="Arial" w:cs="Arial"/>
          <w:bCs/>
          <w:lang w:eastAsia="ar-SA"/>
        </w:rPr>
        <w:t xml:space="preserve"> 2KDD,</w:t>
      </w:r>
      <w:r>
        <w:rPr>
          <w:rFonts w:ascii="Arial" w:hAnsi="Arial" w:cs="Arial"/>
          <w:bCs/>
          <w:lang w:eastAsia="ar-SA"/>
        </w:rPr>
        <w:t>3</w:t>
      </w:r>
      <w:r w:rsidRPr="001F5585">
        <w:rPr>
          <w:rFonts w:ascii="Arial" w:hAnsi="Arial" w:cs="Arial"/>
          <w:bCs/>
          <w:lang w:eastAsia="ar-SA"/>
        </w:rPr>
        <w:t>KD</w:t>
      </w:r>
      <w:r w:rsidR="007D5CFB">
        <w:rPr>
          <w:rFonts w:ascii="Arial" w:hAnsi="Arial" w:cs="Arial"/>
          <w:bCs/>
          <w:lang w:eastAsia="ar-SA"/>
        </w:rPr>
        <w:t>D, 4KDD</w:t>
      </w:r>
      <w:r w:rsidR="00E257C6">
        <w:rPr>
          <w:rFonts w:ascii="Arial" w:hAnsi="Arial" w:cs="Arial"/>
          <w:bCs/>
          <w:lang w:eastAsia="ar-SA"/>
        </w:rPr>
        <w:t>, 5KDD, 6KDD</w:t>
      </w:r>
      <w:r w:rsidR="000E5F97">
        <w:rPr>
          <w:rFonts w:ascii="Arial" w:hAnsi="Arial" w:cs="Arial"/>
          <w:bCs/>
          <w:lang w:eastAsia="ar-SA"/>
        </w:rPr>
        <w:t>, 7KDD</w:t>
      </w:r>
      <w:r>
        <w:rPr>
          <w:rFonts w:ascii="Arial" w:hAnsi="Arial" w:cs="Arial"/>
          <w:bCs/>
          <w:lang w:eastAsia="ar-SA"/>
        </w:rPr>
        <w:t>;</w:t>
      </w:r>
    </w:p>
    <w:p w:rsidR="00AB37BE" w:rsidRPr="00355DEC" w:rsidRDefault="00C43CDA" w:rsidP="00E1303F">
      <w:pPr>
        <w:pStyle w:val="Akapitzlist"/>
        <w:numPr>
          <w:ilvl w:val="0"/>
          <w:numId w:val="20"/>
        </w:numPr>
        <w:suppressAutoHyphens/>
        <w:spacing w:after="60"/>
        <w:ind w:left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lastRenderedPageBreak/>
        <w:t>drogi</w:t>
      </w:r>
      <w:r w:rsidR="00AB37BE" w:rsidRPr="001F5585">
        <w:rPr>
          <w:rFonts w:ascii="Arial" w:hAnsi="Arial" w:cs="Arial"/>
          <w:lang w:eastAsia="ar-SA"/>
        </w:rPr>
        <w:t xml:space="preserve"> wewnętrzn</w:t>
      </w:r>
      <w:r>
        <w:rPr>
          <w:rFonts w:ascii="Arial" w:hAnsi="Arial" w:cs="Arial"/>
          <w:lang w:eastAsia="ar-SA"/>
        </w:rPr>
        <w:t>ej</w:t>
      </w:r>
      <w:r w:rsidR="00AB37BE" w:rsidRPr="001F5585">
        <w:rPr>
          <w:rFonts w:ascii="Arial" w:hAnsi="Arial" w:cs="Arial"/>
          <w:lang w:eastAsia="ar-SA"/>
        </w:rPr>
        <w:t>, oznaczon</w:t>
      </w:r>
      <w:r>
        <w:rPr>
          <w:rFonts w:ascii="Arial" w:hAnsi="Arial" w:cs="Arial"/>
          <w:lang w:eastAsia="ar-SA"/>
        </w:rPr>
        <w:t>ej</w:t>
      </w:r>
      <w:r w:rsidR="00AB37BE" w:rsidRPr="00355DEC">
        <w:rPr>
          <w:rFonts w:ascii="Arial" w:hAnsi="Arial" w:cs="Arial"/>
          <w:lang w:eastAsia="ar-SA"/>
        </w:rPr>
        <w:t>symbol</w:t>
      </w:r>
      <w:r>
        <w:rPr>
          <w:rFonts w:ascii="Arial" w:hAnsi="Arial" w:cs="Arial"/>
          <w:lang w:eastAsia="ar-SA"/>
        </w:rPr>
        <w:t>em</w:t>
      </w:r>
      <w:r w:rsidR="00355DEC" w:rsidRPr="00355DEC">
        <w:rPr>
          <w:rFonts w:ascii="Arial" w:hAnsi="Arial" w:cs="Arial"/>
          <w:bCs/>
          <w:lang w:eastAsia="ar-SA"/>
        </w:rPr>
        <w:t>1KDW</w:t>
      </w:r>
      <w:r w:rsidR="00AB37BE" w:rsidRPr="00355DEC">
        <w:rPr>
          <w:rFonts w:ascii="Arial" w:eastAsia="Times New Roman" w:hAnsi="Arial" w:cs="Arial"/>
          <w:bCs/>
          <w:lang w:eastAsia="ar-SA"/>
        </w:rPr>
        <w:t>;</w:t>
      </w:r>
    </w:p>
    <w:p w:rsidR="006F7F6B" w:rsidRDefault="006F7F6B" w:rsidP="006F7F6B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364BC" w:rsidRPr="002364BC" w:rsidRDefault="002364BC" w:rsidP="002364BC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2364BC">
        <w:rPr>
          <w:rFonts w:ascii="Arial" w:eastAsia="Times New Roman" w:hAnsi="Arial" w:cs="Arial"/>
          <w:lang w:eastAsia="ar-SA"/>
        </w:rPr>
        <w:t>Miejsca parkingowe dla pojazdów zaopatrzonych w kartę parkingową należy realizować zgodnie z przepisami odrębnymi.</w:t>
      </w:r>
    </w:p>
    <w:p w:rsidR="00A67328" w:rsidRPr="001F5585" w:rsidRDefault="00A67328" w:rsidP="00790A57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planu: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Każda z działek budowlanych przeznaczonych pod zabudowę budynkami przeznaczonymi na pobyt ludzi powinna mieć zapewnioną możliwość przyłączenia uzbrojenia działki lub bezpośrednio budynku do zewnętrznych sieci: wodociągowej, kanalizacji sanitarnej i elektroenergetycznej;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nakaz kształtowania powierzchni działek w sposób zabezpieczający sąsiednie tereny przed spływem wód opadowych i roztopowych.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Wody opadowe z dróg i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:rsidR="00214F5A" w:rsidRPr="00EA5430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Roboty budowlane oraz lokalizacje sieci wodociągowej, kanalizacji sanitarnej</w:t>
      </w:r>
      <w:r w:rsidR="00446506" w:rsidRPr="00EA5430">
        <w:rPr>
          <w:rFonts w:ascii="Arial" w:eastAsia="SimSun" w:hAnsi="Arial" w:cs="font355"/>
          <w:lang w:eastAsia="ar-SA"/>
        </w:rPr>
        <w:t xml:space="preserve">, telekomunikacyjnej, </w:t>
      </w:r>
      <w:r w:rsidR="00C43CDA">
        <w:rPr>
          <w:rFonts w:ascii="Arial" w:eastAsia="SimSun" w:hAnsi="Arial" w:cs="font355"/>
          <w:lang w:eastAsia="ar-SA"/>
        </w:rPr>
        <w:t xml:space="preserve">gazowej, </w:t>
      </w:r>
      <w:r w:rsidR="00446506" w:rsidRPr="00EA5430">
        <w:rPr>
          <w:rFonts w:ascii="Arial" w:eastAsia="SimSun" w:hAnsi="Arial" w:cs="font355"/>
          <w:lang w:eastAsia="ar-SA"/>
        </w:rPr>
        <w:t xml:space="preserve">elektroenergetycznej </w:t>
      </w:r>
      <w:r w:rsidR="004F5F41" w:rsidRPr="00EA5430">
        <w:rPr>
          <w:rFonts w:ascii="Arial" w:eastAsia="SimSun" w:hAnsi="Arial" w:cs="font355"/>
          <w:lang w:eastAsia="ar-SA"/>
        </w:rPr>
        <w:t>SN i n</w:t>
      </w:r>
      <w:r w:rsidR="00C43CDA">
        <w:rPr>
          <w:rFonts w:ascii="Arial" w:eastAsia="SimSun" w:hAnsi="Arial" w:cs="font355"/>
          <w:lang w:eastAsia="ar-SA"/>
        </w:rPr>
        <w:t>N</w:t>
      </w:r>
      <w:r w:rsidR="00A418C6">
        <w:rPr>
          <w:rFonts w:ascii="Arial" w:eastAsia="SimSun" w:hAnsi="Arial" w:cs="font355"/>
          <w:lang w:eastAsia="ar-SA"/>
        </w:rPr>
        <w:t xml:space="preserve"> </w:t>
      </w:r>
      <w:r w:rsidR="00446506" w:rsidRPr="00EA5430">
        <w:rPr>
          <w:rFonts w:ascii="Arial" w:eastAsia="SimSun" w:hAnsi="Arial" w:cs="font355"/>
          <w:lang w:eastAsia="ar-SA"/>
        </w:rPr>
        <w:t xml:space="preserve">urządzeń elektroenergetycznych </w:t>
      </w:r>
      <w:r w:rsidRPr="00EA5430">
        <w:rPr>
          <w:rFonts w:ascii="Arial" w:eastAsia="SimSun" w:hAnsi="Arial" w:cs="font355"/>
          <w:lang w:eastAsia="ar-SA"/>
        </w:rPr>
        <w:t>należy realizować w liniach r</w:t>
      </w:r>
      <w:r w:rsidR="00EF6C8E" w:rsidRPr="00EA5430">
        <w:rPr>
          <w:rFonts w:ascii="Arial" w:eastAsia="SimSun" w:hAnsi="Arial" w:cs="font355"/>
          <w:lang w:eastAsia="ar-SA"/>
        </w:rPr>
        <w:t>ozgraniczających dróg</w:t>
      </w:r>
      <w:r w:rsidRPr="00EA5430">
        <w:rPr>
          <w:rFonts w:ascii="Arial" w:eastAsia="SimSun" w:hAnsi="Arial" w:cs="font355"/>
          <w:lang w:eastAsia="ar-SA"/>
        </w:rPr>
        <w:t xml:space="preserve">. Dopuszcza się lokalizację </w:t>
      </w:r>
      <w:r w:rsidR="00EA5430" w:rsidRPr="00EA5430">
        <w:rPr>
          <w:rFonts w:ascii="Arial" w:eastAsia="SimSun" w:hAnsi="Arial" w:cs="font355"/>
          <w:lang w:eastAsia="ar-SA"/>
        </w:rPr>
        <w:t xml:space="preserve">ww. </w:t>
      </w:r>
      <w:r w:rsidR="004F5F41" w:rsidRPr="00EA5430">
        <w:rPr>
          <w:rFonts w:ascii="Arial" w:eastAsia="SimSun" w:hAnsi="Arial" w:cs="font355"/>
          <w:lang w:eastAsia="ar-SA"/>
        </w:rPr>
        <w:t xml:space="preserve">sieci i urządzeń </w:t>
      </w:r>
      <w:r w:rsidRPr="00EA5430">
        <w:rPr>
          <w:rFonts w:ascii="Arial" w:eastAsia="SimSun" w:hAnsi="Arial" w:cs="font355"/>
          <w:lang w:eastAsia="ar-SA"/>
        </w:rPr>
        <w:t xml:space="preserve">na terenach oznaczonych symbolem </w:t>
      </w:r>
      <w:r w:rsidR="00C43CDA">
        <w:rPr>
          <w:rFonts w:ascii="Arial" w:eastAsia="SimSun" w:hAnsi="Arial" w:cs="font355"/>
          <w:lang w:eastAsia="ar-SA"/>
        </w:rPr>
        <w:t xml:space="preserve">ZP </w:t>
      </w:r>
      <w:r w:rsidRPr="00EA5430">
        <w:rPr>
          <w:rFonts w:ascii="Arial" w:eastAsia="SimSun" w:hAnsi="Arial" w:cs="font355"/>
          <w:lang w:eastAsia="ar-SA"/>
        </w:rPr>
        <w:t>oraz w granicach działek budowlanych z zachowaniem odpowiednich odległości od obiektów budowlanych i urządzeń uzbrojenia terenu</w:t>
      </w:r>
      <w:r w:rsidR="00446506" w:rsidRPr="00EA5430">
        <w:rPr>
          <w:rFonts w:ascii="Arial" w:eastAsia="SimSun" w:hAnsi="Arial" w:cs="font355"/>
          <w:lang w:eastAsia="ar-SA"/>
        </w:rPr>
        <w:t>,</w:t>
      </w:r>
      <w:r w:rsidRPr="00EA5430">
        <w:rPr>
          <w:rFonts w:ascii="Arial" w:eastAsia="SimSun" w:hAnsi="Arial" w:cs="font355"/>
          <w:lang w:eastAsia="ar-SA"/>
        </w:rPr>
        <w:t xml:space="preserve"> zgodnie z</w:t>
      </w:r>
      <w:r w:rsidR="00A67328">
        <w:rPr>
          <w:rFonts w:ascii="Arial" w:eastAsia="SimSun" w:hAnsi="Arial" w:cs="font355"/>
          <w:lang w:eastAsia="ar-SA"/>
        </w:rPr>
        <w:t> </w:t>
      </w:r>
      <w:r w:rsidRPr="00EA5430">
        <w:rPr>
          <w:rFonts w:ascii="Arial" w:eastAsia="SimSun" w:hAnsi="Arial" w:cs="font355"/>
          <w:lang w:eastAsia="ar-SA"/>
        </w:rPr>
        <w:t>przepisami od</w:t>
      </w:r>
      <w:r w:rsidR="00446506" w:rsidRPr="00EA5430">
        <w:rPr>
          <w:rFonts w:ascii="Arial" w:eastAsia="SimSun" w:hAnsi="Arial" w:cs="font355"/>
          <w:lang w:eastAsia="ar-SA"/>
        </w:rPr>
        <w:t>rębnym</w:t>
      </w:r>
      <w:r w:rsidR="004F5F41" w:rsidRPr="00EA5430">
        <w:rPr>
          <w:rFonts w:ascii="Arial" w:eastAsia="SimSun" w:hAnsi="Arial" w:cs="font355"/>
          <w:lang w:eastAsia="ar-SA"/>
        </w:rPr>
        <w:t>i oraz w sposób niekolidujący z </w:t>
      </w:r>
      <w:r w:rsidR="00446506" w:rsidRPr="00EA5430">
        <w:rPr>
          <w:rFonts w:ascii="Arial" w:eastAsia="SimSun" w:hAnsi="Arial" w:cs="font355"/>
          <w:lang w:eastAsia="ar-SA"/>
        </w:rPr>
        <w:t>przeznaczeniem terenu i nie zmieniający przeznaczenia terenu.</w:t>
      </w:r>
    </w:p>
    <w:p w:rsidR="00214F5A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w robotach budowlanych sieci elektroenergetycznych SN i n</w:t>
      </w:r>
      <w:r w:rsidR="00C43CDA">
        <w:rPr>
          <w:rFonts w:ascii="Arial" w:eastAsia="SimSun" w:hAnsi="Arial" w:cs="font355"/>
          <w:lang w:eastAsia="ar-SA"/>
        </w:rPr>
        <w:t>N</w:t>
      </w:r>
      <w:r w:rsidRPr="001F5585">
        <w:rPr>
          <w:rFonts w:ascii="Arial" w:eastAsia="SimSun" w:hAnsi="Arial" w:cs="font355"/>
          <w:lang w:eastAsia="ar-SA"/>
        </w:rPr>
        <w:t xml:space="preserve"> stosowanie infrastruktury liniowej w wykonaniu napowietrznym lub kablowym, a zasilanie odbiorców energii elektrycznej następuje z istniejących lub projektowanych sieci elektroenergetycznych SN, nN, poprzez ich budowę i rozbudowę, według przepisów odrębnych</w:t>
      </w:r>
      <w:r w:rsidR="0027774E">
        <w:rPr>
          <w:rFonts w:ascii="Arial" w:eastAsia="SimSun" w:hAnsi="Arial" w:cs="font355"/>
          <w:lang w:eastAsia="ar-SA"/>
        </w:rPr>
        <w:t>.</w:t>
      </w:r>
    </w:p>
    <w:p w:rsidR="00214F5A" w:rsidRPr="00EA5430" w:rsidRDefault="004F5F41" w:rsidP="004F5F41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Ustala się możliwość lokalizacji stacji transfo</w:t>
      </w:r>
      <w:r w:rsidR="00355DEC">
        <w:rPr>
          <w:rFonts w:ascii="Arial" w:eastAsia="SimSun" w:hAnsi="Arial" w:cs="font355"/>
          <w:lang w:eastAsia="ar-SA"/>
        </w:rPr>
        <w:t>rm</w:t>
      </w:r>
      <w:r w:rsidR="00C43CDA">
        <w:rPr>
          <w:rFonts w:ascii="Arial" w:eastAsia="SimSun" w:hAnsi="Arial" w:cs="font355"/>
          <w:lang w:eastAsia="ar-SA"/>
        </w:rPr>
        <w:t>atorowych SN/nN</w:t>
      </w:r>
      <w:r w:rsidRPr="00EA5430">
        <w:rPr>
          <w:rFonts w:ascii="Arial" w:eastAsia="SimSun" w:hAnsi="Arial" w:cs="font355"/>
          <w:lang w:eastAsia="ar-SA"/>
        </w:rPr>
        <w:t xml:space="preserve"> w liniach rozgraniczających pasów drogowych. Dopuszcz</w:t>
      </w:r>
      <w:r w:rsidR="00355DEC">
        <w:rPr>
          <w:rFonts w:ascii="Arial" w:eastAsia="SimSun" w:hAnsi="Arial" w:cs="font355"/>
          <w:lang w:eastAsia="ar-SA"/>
        </w:rPr>
        <w:t>a się lokalizację stacji transform</w:t>
      </w:r>
      <w:r w:rsidRPr="00EA5430">
        <w:rPr>
          <w:rFonts w:ascii="Arial" w:eastAsia="SimSun" w:hAnsi="Arial" w:cs="font355"/>
          <w:lang w:eastAsia="ar-SA"/>
        </w:rPr>
        <w:t>atorowych SN/n</w:t>
      </w:r>
      <w:r w:rsidR="00C43CDA">
        <w:rPr>
          <w:rFonts w:ascii="Arial" w:eastAsia="SimSun" w:hAnsi="Arial" w:cs="font355"/>
          <w:lang w:eastAsia="ar-SA"/>
        </w:rPr>
        <w:t>N</w:t>
      </w:r>
      <w:r w:rsidRPr="00EA5430">
        <w:rPr>
          <w:rFonts w:ascii="Arial" w:eastAsia="SimSun" w:hAnsi="Arial" w:cs="font355"/>
          <w:lang w:eastAsia="ar-SA"/>
        </w:rPr>
        <w:t xml:space="preserve"> w granicach działek budowlanych z zachowaniem odpowiednich odległości od obiektów budowlanych i urządzeń uzbrojenia terenu oraz zgodnie z przepisami odrębnymi.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lastRenderedPageBreak/>
        <w:t xml:space="preserve">Ustala się możliwość skablowania istniejących linii napowietrznych </w:t>
      </w:r>
      <w:r w:rsidR="00A67328">
        <w:rPr>
          <w:rFonts w:ascii="Arial" w:eastAsia="SimSun" w:hAnsi="Arial" w:cs="font355"/>
          <w:lang w:eastAsia="ar-SA"/>
        </w:rPr>
        <w:t>niskiego i </w:t>
      </w:r>
      <w:r w:rsidRPr="001F5585">
        <w:rPr>
          <w:rFonts w:ascii="Arial" w:eastAsia="SimSun" w:hAnsi="Arial" w:cs="font355"/>
          <w:lang w:eastAsia="ar-SA"/>
        </w:rPr>
        <w:t xml:space="preserve">średniego napięcia 15kV na podstawie właściwych przepisów odrębnych. 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contextualSpacing/>
        <w:jc w:val="both"/>
        <w:rPr>
          <w:rFonts w:ascii="Arial" w:eastAsia="Times New Roman" w:hAnsi="Arial" w:cs="Times New Roman"/>
          <w:lang w:eastAsia="pl-PL"/>
        </w:rPr>
      </w:pPr>
      <w:r w:rsidRPr="001F5585">
        <w:rPr>
          <w:rFonts w:ascii="Arial" w:eastAsia="SimSun" w:hAnsi="Arial" w:cs="font355"/>
          <w:lang w:eastAsia="ar-SA"/>
        </w:rPr>
        <w:t xml:space="preserve">Dopuszcza się uzupełnienie zasilania w energię elektryczną </w:t>
      </w:r>
      <w:r w:rsidRPr="007D5CFB">
        <w:rPr>
          <w:rFonts w:ascii="Arial" w:eastAsia="SimSun" w:hAnsi="Arial" w:cs="font355"/>
          <w:lang w:eastAsia="ar-SA"/>
        </w:rPr>
        <w:t xml:space="preserve">wytwarzaną ze źródeł odnawialnych, przez urządzenia o mocy do 100kW, z zastrzeżeniem §6 ust. </w:t>
      </w:r>
      <w:r w:rsidR="00C97A73" w:rsidRPr="007D5CFB">
        <w:rPr>
          <w:rFonts w:ascii="Arial" w:eastAsia="SimSun" w:hAnsi="Arial" w:cs="font355"/>
          <w:lang w:eastAsia="ar-SA"/>
        </w:rPr>
        <w:t>9</w:t>
      </w:r>
      <w:r w:rsidRPr="007D5CFB">
        <w:rPr>
          <w:rFonts w:ascii="Arial" w:eastAsia="SimSun" w:hAnsi="Arial" w:cs="font355"/>
          <w:lang w:eastAsia="ar-SA"/>
        </w:rPr>
        <w:t>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W przypadku kolizji planowanego zagospodarowania terenu z istniejącymi urządzeniami elektroenergetycznymi ustala się możliwość przebudowy tych urządzeń elektroenergetycznych na zasadach i zgodnie z przepisami odrębnymi </w:t>
      </w:r>
    </w:p>
    <w:p w:rsidR="00214F5A" w:rsidRPr="001F5585" w:rsidRDefault="00214F5A" w:rsidP="00790A57">
      <w:pPr>
        <w:spacing w:after="0"/>
        <w:ind w:left="720"/>
        <w:jc w:val="both"/>
        <w:rPr>
          <w:rFonts w:ascii="Arial" w:eastAsia="SimSun" w:hAnsi="Arial" w:cs="font355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:rsidR="00214F5A" w:rsidRPr="001F5585" w:rsidRDefault="00214F5A" w:rsidP="00CD21DA">
      <w:pPr>
        <w:suppressAutoHyphens/>
        <w:spacing w:after="0"/>
        <w:ind w:left="720"/>
        <w:jc w:val="both"/>
        <w:rPr>
          <w:rFonts w:ascii="Arial" w:eastAsia="SimSun" w:hAnsi="Arial" w:cs="font355"/>
          <w:lang w:eastAsia="ar-SA"/>
        </w:rPr>
      </w:pPr>
    </w:p>
    <w:p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sposób zagospodarowania odpadów zgod</w:t>
      </w:r>
      <w:r w:rsidR="007D5CFB">
        <w:rPr>
          <w:rFonts w:ascii="Arial" w:eastAsia="SimSun" w:hAnsi="Arial" w:cs="font355"/>
          <w:lang w:eastAsia="ar-SA"/>
        </w:rPr>
        <w:t>nie z przepisami odrębnymi dot. </w:t>
      </w:r>
      <w:r w:rsidRPr="001F5585">
        <w:rPr>
          <w:rFonts w:ascii="Arial" w:eastAsia="SimSun" w:hAnsi="Arial" w:cs="font355"/>
          <w:lang w:eastAsia="ar-SA"/>
        </w:rPr>
        <w:t>utrzymania czystości i porządku w gminie.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Ustala się zaopatrzenie budynków w energię cieplną ze źródeł charakteryzujących się niskimi wskaźnikami emisji zanieczyszczeń powietrza. </w:t>
      </w:r>
    </w:p>
    <w:p w:rsidR="00214F5A" w:rsidRPr="001F5585" w:rsidRDefault="00214F5A" w:rsidP="00790A57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2</w:t>
      </w:r>
      <w:r w:rsidRPr="001F5585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</w:t>
      </w:r>
      <w:r w:rsidR="007D5CFB">
        <w:rPr>
          <w:rFonts w:ascii="Arial" w:eastAsia="Times New Roman" w:hAnsi="Arial" w:cs="Arial"/>
          <w:bCs/>
          <w:lang w:eastAsia="ar-SA"/>
        </w:rPr>
        <w:t>.</w:t>
      </w:r>
      <w:r w:rsidRPr="001F5585">
        <w:rPr>
          <w:rFonts w:ascii="Arial" w:eastAsia="Times New Roman" w:hAnsi="Arial" w:cs="Arial"/>
          <w:bCs/>
          <w:lang w:eastAsia="ar-SA"/>
        </w:rPr>
        <w:t xml:space="preserve"> 5 ustawy o planowaniu i zagospodarowaniu przestrzennym.</w:t>
      </w:r>
    </w:p>
    <w:p w:rsidR="00FA4C72" w:rsidRPr="00215EFC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FA4C72" w:rsidRPr="00C97A73" w:rsidRDefault="00AB0439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granicach planu nie ustala się</w:t>
      </w:r>
      <w:r w:rsidR="00C97A73" w:rsidRPr="00C97A73">
        <w:rPr>
          <w:rFonts w:ascii="Arial" w:eastAsia="Times New Roman" w:hAnsi="Arial" w:cs="Arial"/>
          <w:lang w:eastAsia="ar-SA"/>
        </w:rPr>
        <w:t xml:space="preserve"> lokalizacj</w:t>
      </w:r>
      <w:r>
        <w:rPr>
          <w:rFonts w:ascii="Arial" w:eastAsia="Times New Roman" w:hAnsi="Arial" w:cs="Arial"/>
          <w:lang w:eastAsia="ar-SA"/>
        </w:rPr>
        <w:t>i</w:t>
      </w:r>
      <w:r w:rsidR="00C97A73" w:rsidRPr="00C97A73">
        <w:rPr>
          <w:rFonts w:ascii="Arial" w:eastAsia="Times New Roman" w:hAnsi="Arial" w:cs="Arial"/>
          <w:lang w:eastAsia="ar-SA"/>
        </w:rPr>
        <w:t xml:space="preserve"> inwestycji celu publicznego o znaczeniu ponadlokalnym, o których mowa przepisach art. 2 pkt</w:t>
      </w:r>
      <w:r w:rsidR="007D5CFB">
        <w:rPr>
          <w:rFonts w:ascii="Arial" w:eastAsia="Times New Roman" w:hAnsi="Arial" w:cs="Arial"/>
          <w:lang w:eastAsia="ar-SA"/>
        </w:rPr>
        <w:t>.</w:t>
      </w:r>
      <w:r w:rsidR="00C97A73" w:rsidRPr="00C97A73">
        <w:rPr>
          <w:rFonts w:ascii="Arial" w:eastAsia="Times New Roman" w:hAnsi="Arial" w:cs="Arial"/>
          <w:lang w:eastAsia="ar-SA"/>
        </w:rPr>
        <w:t xml:space="preserve"> 5 ustawy o planowaniu i zagospodarowaniu przestrzennym.</w:t>
      </w:r>
    </w:p>
    <w:p w:rsidR="00FA4C72" w:rsidRPr="00C97A73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Pr="00C97A73" w:rsidRDefault="00C97A73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BA72DA">
        <w:rPr>
          <w:rFonts w:ascii="Arial" w:eastAsia="Times New Roman" w:hAnsi="Arial" w:cs="Arial"/>
          <w:lang w:eastAsia="ar-SA"/>
        </w:rPr>
        <w:t>Tereny oznaczone w rysunku planu symbolami 1KD</w:t>
      </w:r>
      <w:r w:rsidR="00355DEC" w:rsidRPr="00BA72DA">
        <w:rPr>
          <w:rFonts w:ascii="Arial" w:eastAsia="Times New Roman" w:hAnsi="Arial" w:cs="Arial"/>
          <w:lang w:eastAsia="ar-SA"/>
        </w:rPr>
        <w:t>D</w:t>
      </w:r>
      <w:r w:rsidRPr="00BA72DA">
        <w:rPr>
          <w:rFonts w:ascii="Arial" w:eastAsia="Times New Roman" w:hAnsi="Arial" w:cs="Arial"/>
          <w:lang w:eastAsia="ar-SA"/>
        </w:rPr>
        <w:t xml:space="preserve">, </w:t>
      </w:r>
      <w:r w:rsidR="002C24E0" w:rsidRPr="00BA72DA">
        <w:rPr>
          <w:rFonts w:ascii="Arial" w:eastAsia="Times New Roman" w:hAnsi="Arial" w:cs="Arial"/>
          <w:lang w:eastAsia="ar-SA"/>
        </w:rPr>
        <w:t>2</w:t>
      </w:r>
      <w:r w:rsidRPr="00BA72DA">
        <w:rPr>
          <w:rFonts w:ascii="Arial" w:eastAsia="Times New Roman" w:hAnsi="Arial" w:cs="Arial"/>
          <w:lang w:eastAsia="ar-SA"/>
        </w:rPr>
        <w:t>KD</w:t>
      </w:r>
      <w:r w:rsidR="00355DEC" w:rsidRPr="00BA72DA">
        <w:rPr>
          <w:rFonts w:ascii="Arial" w:eastAsia="Times New Roman" w:hAnsi="Arial" w:cs="Arial"/>
          <w:lang w:eastAsia="ar-SA"/>
        </w:rPr>
        <w:t>D</w:t>
      </w:r>
      <w:r w:rsidRPr="00BA72DA">
        <w:rPr>
          <w:rFonts w:ascii="Arial" w:eastAsia="Times New Roman" w:hAnsi="Arial" w:cs="Arial"/>
          <w:lang w:eastAsia="ar-SA"/>
        </w:rPr>
        <w:t xml:space="preserve">, </w:t>
      </w:r>
      <w:r w:rsidR="002C24E0" w:rsidRPr="00BA72DA">
        <w:rPr>
          <w:rFonts w:ascii="Arial" w:eastAsia="Times New Roman" w:hAnsi="Arial" w:cs="Arial"/>
          <w:bCs/>
          <w:lang w:eastAsia="ar-SA"/>
        </w:rPr>
        <w:t>3</w:t>
      </w:r>
      <w:r w:rsidR="00702CE5" w:rsidRPr="00BA72DA">
        <w:rPr>
          <w:rFonts w:ascii="Arial" w:eastAsia="Times New Roman" w:hAnsi="Arial" w:cs="Arial"/>
          <w:bCs/>
          <w:lang w:eastAsia="ar-SA"/>
        </w:rPr>
        <w:t>KD</w:t>
      </w:r>
      <w:r w:rsidR="002C24E0" w:rsidRPr="00BA72DA">
        <w:rPr>
          <w:rFonts w:ascii="Arial" w:eastAsia="Times New Roman" w:hAnsi="Arial" w:cs="Arial"/>
          <w:bCs/>
          <w:lang w:eastAsia="ar-SA"/>
        </w:rPr>
        <w:t>D</w:t>
      </w:r>
      <w:r w:rsidR="00702CE5" w:rsidRPr="00BA72DA">
        <w:rPr>
          <w:rFonts w:ascii="Arial" w:eastAsia="Times New Roman" w:hAnsi="Arial" w:cs="Arial"/>
          <w:bCs/>
          <w:lang w:eastAsia="ar-SA"/>
        </w:rPr>
        <w:t xml:space="preserve">, </w:t>
      </w:r>
      <w:r w:rsidR="002C24E0" w:rsidRPr="00BA72DA">
        <w:rPr>
          <w:rFonts w:ascii="Arial" w:eastAsia="Times New Roman" w:hAnsi="Arial" w:cs="Arial"/>
          <w:bCs/>
          <w:lang w:eastAsia="ar-SA"/>
        </w:rPr>
        <w:t>4</w:t>
      </w:r>
      <w:r w:rsidR="00702CE5" w:rsidRPr="00BA72DA">
        <w:rPr>
          <w:rFonts w:ascii="Arial" w:eastAsia="Times New Roman" w:hAnsi="Arial" w:cs="Arial"/>
          <w:bCs/>
          <w:lang w:eastAsia="ar-SA"/>
        </w:rPr>
        <w:t>KD</w:t>
      </w:r>
      <w:r w:rsidR="002C24E0" w:rsidRPr="00BA72DA">
        <w:rPr>
          <w:rFonts w:ascii="Arial" w:eastAsia="Times New Roman" w:hAnsi="Arial" w:cs="Arial"/>
          <w:bCs/>
          <w:lang w:eastAsia="ar-SA"/>
        </w:rPr>
        <w:t>D</w:t>
      </w:r>
      <w:r w:rsidR="00E257C6" w:rsidRPr="00BA72DA">
        <w:rPr>
          <w:rFonts w:ascii="Arial" w:eastAsia="Times New Roman" w:hAnsi="Arial" w:cs="Arial"/>
          <w:bCs/>
          <w:lang w:eastAsia="ar-SA"/>
        </w:rPr>
        <w:t>, 5KDD, 6KDD</w:t>
      </w:r>
      <w:r w:rsidR="00A418C6">
        <w:rPr>
          <w:rFonts w:ascii="Arial" w:eastAsia="Times New Roman" w:hAnsi="Arial" w:cs="Arial"/>
          <w:bCs/>
          <w:lang w:eastAsia="ar-SA"/>
        </w:rPr>
        <w:t xml:space="preserve">, 7KDD </w:t>
      </w:r>
      <w:r w:rsidRPr="00BA72DA">
        <w:rPr>
          <w:rFonts w:ascii="Arial" w:eastAsia="Times New Roman" w:hAnsi="Arial" w:cs="Arial"/>
          <w:lang w:eastAsia="ar-SA"/>
        </w:rPr>
        <w:t>stanowią ustalone w planie lokalizacje inwestycji celu publicznego o znaczeniu</w:t>
      </w:r>
      <w:r w:rsidRPr="00C97A73">
        <w:rPr>
          <w:rFonts w:ascii="Arial" w:eastAsia="Times New Roman" w:hAnsi="Arial" w:cs="Arial"/>
          <w:lang w:eastAsia="ar-SA"/>
        </w:rPr>
        <w:t xml:space="preserve"> lokalnym, o których mowa przepisach art. 2 pkt</w:t>
      </w:r>
      <w:r w:rsidR="00A418C6">
        <w:rPr>
          <w:rFonts w:ascii="Arial" w:eastAsia="Times New Roman" w:hAnsi="Arial" w:cs="Arial"/>
          <w:lang w:eastAsia="ar-SA"/>
        </w:rPr>
        <w:t>.</w:t>
      </w:r>
      <w:r w:rsidRPr="00C97A73">
        <w:rPr>
          <w:rFonts w:ascii="Arial" w:eastAsia="Times New Roman" w:hAnsi="Arial" w:cs="Arial"/>
          <w:lang w:eastAsia="ar-SA"/>
        </w:rPr>
        <w:t xml:space="preserve"> 5 ustawy o planowaniu i zagospodarowaniu przestrzennym</w:t>
      </w:r>
      <w:r w:rsidR="00FA4C72" w:rsidRPr="00C97A73">
        <w:rPr>
          <w:rFonts w:ascii="Arial" w:eastAsia="Times New Roman" w:hAnsi="Arial" w:cs="Arial"/>
          <w:lang w:eastAsia="ar-SA"/>
        </w:rPr>
        <w:t>.</w:t>
      </w:r>
    </w:p>
    <w:p w:rsidR="00FA4C72" w:rsidRDefault="00FA4C72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:rsidR="00C97A73" w:rsidRPr="001F5585" w:rsidRDefault="00C97A73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Default="00214F5A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Obszar </w:t>
      </w:r>
      <w:r w:rsidR="00401DFD" w:rsidRPr="001F5585">
        <w:rPr>
          <w:rFonts w:ascii="Arial" w:eastAsia="Times New Roman" w:hAnsi="Arial" w:cs="Arial"/>
          <w:lang w:eastAsia="ar-SA"/>
        </w:rPr>
        <w:t>planu</w:t>
      </w:r>
      <w:r w:rsidRPr="001F5585">
        <w:rPr>
          <w:rFonts w:ascii="Arial" w:eastAsia="Times New Roman" w:hAnsi="Arial" w:cs="Arial"/>
          <w:lang w:eastAsia="ar-SA"/>
        </w:rPr>
        <w:t xml:space="preserve"> położony jest w zasięgu Głównego Zbiornika Wód Podziemnych nr </w:t>
      </w:r>
      <w:r w:rsidR="002C24E0">
        <w:rPr>
          <w:rFonts w:ascii="Arial" w:eastAsia="Times New Roman" w:hAnsi="Arial" w:cs="Arial"/>
          <w:lang w:eastAsia="ar-SA"/>
        </w:rPr>
        <w:t>205</w:t>
      </w:r>
      <w:r w:rsidRPr="001F5585">
        <w:rPr>
          <w:rFonts w:ascii="Arial" w:eastAsia="Times New Roman" w:hAnsi="Arial" w:cs="Arial"/>
          <w:lang w:eastAsia="ar-SA"/>
        </w:rPr>
        <w:t xml:space="preserve"> "</w:t>
      </w:r>
      <w:r w:rsidR="002C24E0">
        <w:rPr>
          <w:rFonts w:ascii="Arial" w:eastAsia="Times New Roman" w:hAnsi="Arial" w:cs="Arial"/>
          <w:lang w:eastAsia="ar-SA"/>
        </w:rPr>
        <w:t>Subzbiornik Warmia</w:t>
      </w:r>
      <w:r w:rsidRPr="001F5585">
        <w:rPr>
          <w:rFonts w:ascii="Arial" w:eastAsia="Times New Roman" w:hAnsi="Arial" w:cs="Arial"/>
          <w:lang w:eastAsia="ar-SA"/>
        </w:rPr>
        <w:t>"</w:t>
      </w:r>
    </w:p>
    <w:p w:rsidR="006846FF" w:rsidRDefault="006846FF" w:rsidP="006846FF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374AA4" w:rsidRPr="001F5585" w:rsidRDefault="00BA72DA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O</w:t>
      </w:r>
      <w:r w:rsidR="00374AA4" w:rsidRPr="00374AA4">
        <w:rPr>
          <w:rFonts w:ascii="Arial" w:eastAsia="Times New Roman" w:hAnsi="Arial" w:cs="Arial"/>
          <w:lang w:eastAsia="ar-SA"/>
        </w:rPr>
        <w:t>bszar</w:t>
      </w:r>
      <w:r>
        <w:rPr>
          <w:rFonts w:ascii="Arial" w:eastAsia="Times New Roman" w:hAnsi="Arial" w:cs="Arial"/>
          <w:lang w:eastAsia="ar-SA"/>
        </w:rPr>
        <w:t>y</w:t>
      </w:r>
      <w:r w:rsidR="00A418C6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w granicach</w:t>
      </w:r>
      <w:r w:rsidR="00374AA4" w:rsidRPr="00374AA4">
        <w:rPr>
          <w:rFonts w:ascii="Arial" w:eastAsia="Times New Roman" w:hAnsi="Arial" w:cs="Arial"/>
          <w:lang w:eastAsia="ar-SA"/>
        </w:rPr>
        <w:t xml:space="preserve"> plan</w:t>
      </w:r>
      <w:r>
        <w:rPr>
          <w:rFonts w:ascii="Arial" w:eastAsia="Times New Roman" w:hAnsi="Arial" w:cs="Arial"/>
          <w:lang w:eastAsia="ar-SA"/>
        </w:rPr>
        <w:t>u</w:t>
      </w:r>
      <w:r w:rsidR="00374AA4" w:rsidRPr="00374AA4">
        <w:rPr>
          <w:rFonts w:ascii="Arial" w:eastAsia="Times New Roman" w:hAnsi="Arial" w:cs="Arial"/>
          <w:lang w:eastAsia="ar-SA"/>
        </w:rPr>
        <w:t xml:space="preserve"> położon</w:t>
      </w:r>
      <w:r>
        <w:rPr>
          <w:rFonts w:ascii="Arial" w:eastAsia="Times New Roman" w:hAnsi="Arial" w:cs="Arial"/>
          <w:lang w:eastAsia="ar-SA"/>
        </w:rPr>
        <w:t>e</w:t>
      </w:r>
      <w:r w:rsidR="00A418C6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są</w:t>
      </w:r>
      <w:r w:rsidR="00374AA4" w:rsidRPr="00374AA4">
        <w:rPr>
          <w:rFonts w:ascii="Arial" w:eastAsia="Times New Roman" w:hAnsi="Arial" w:cs="Arial"/>
          <w:lang w:eastAsia="ar-SA"/>
        </w:rPr>
        <w:t xml:space="preserve"> w obszarze aglomeracji </w:t>
      </w:r>
      <w:r w:rsidR="002C24E0">
        <w:rPr>
          <w:rFonts w:ascii="Arial" w:eastAsia="Times New Roman" w:hAnsi="Arial" w:cs="Arial"/>
          <w:lang w:eastAsia="ar-SA"/>
        </w:rPr>
        <w:t>Reszel</w:t>
      </w:r>
      <w:r w:rsidR="00374AA4">
        <w:rPr>
          <w:rFonts w:ascii="Arial" w:eastAsia="Times New Roman" w:hAnsi="Arial" w:cs="Arial"/>
          <w:lang w:eastAsia="ar-SA"/>
        </w:rPr>
        <w:t>,</w:t>
      </w:r>
      <w:r w:rsidR="00374AA4" w:rsidRPr="00374AA4">
        <w:rPr>
          <w:rFonts w:ascii="Arial" w:eastAsia="Times New Roman" w:hAnsi="Arial" w:cs="Arial"/>
          <w:lang w:eastAsia="ar-SA"/>
        </w:rPr>
        <w:t xml:space="preserve"> w której mają zastosowanie właściwe przepisy odrębne</w:t>
      </w:r>
      <w:r w:rsidR="002C24E0">
        <w:rPr>
          <w:rFonts w:ascii="Arial" w:eastAsia="Times New Roman" w:hAnsi="Arial" w:cs="Arial"/>
          <w:lang w:eastAsia="ar-SA"/>
        </w:rPr>
        <w:t>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>. Ustalenia dotyczące tymczasowego zagospodarowania, urządzania i użytkowania terenów.</w:t>
      </w:r>
    </w:p>
    <w:p w:rsidR="00645568" w:rsidRPr="00CD21DA" w:rsidRDefault="00E257C6" w:rsidP="00E1303F">
      <w:pPr>
        <w:numPr>
          <w:ilvl w:val="1"/>
          <w:numId w:val="13"/>
        </w:num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Na terenie 1U dopuszcza się lokalizację tymczasowych hal namiotowych w celach wystawowych, handlowych i magazynowych na okres nie dłuższy niż 3 miesiące w roku.</w:t>
      </w:r>
    </w:p>
    <w:p w:rsidR="00214F5A" w:rsidRPr="001F5585" w:rsidRDefault="00645568" w:rsidP="00E1303F">
      <w:pPr>
        <w:numPr>
          <w:ilvl w:val="1"/>
          <w:numId w:val="13"/>
        </w:num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Wysokość obiektów tymczasowych zgodnie z ustaleniami szczegółowymi dla teren</w:t>
      </w:r>
      <w:r w:rsidR="00A418C6">
        <w:rPr>
          <w:rFonts w:ascii="Arial" w:eastAsia="Times New Roman" w:hAnsi="Arial" w:cs="Arial"/>
          <w:bCs/>
          <w:lang w:eastAsia="ar-SA"/>
        </w:rPr>
        <w:t>u</w:t>
      </w:r>
      <w:r>
        <w:rPr>
          <w:rFonts w:ascii="Arial" w:eastAsia="Times New Roman" w:hAnsi="Arial" w:cs="Arial"/>
          <w:bCs/>
          <w:lang w:eastAsia="ar-SA"/>
        </w:rPr>
        <w:t xml:space="preserve"> 1U.</w:t>
      </w:r>
    </w:p>
    <w:p w:rsidR="00872918" w:rsidRDefault="00872918" w:rsidP="00872918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5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przestrzennym.</w:t>
      </w:r>
    </w:p>
    <w:p w:rsidR="00872918" w:rsidRPr="001F5585" w:rsidRDefault="00872918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AC2A95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lastRenderedPageBreak/>
        <w:t xml:space="preserve">Ustala się stawkę procentową służącą naliczeniu jednorazowej opłaty z tytułu wzrostu wartości nieruchomości w związku z uchwaleniem planu w wysokości </w:t>
      </w:r>
      <w:r w:rsidR="00C97A73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0%.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6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1. Uchwała podlega ogłoszeniu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:rsidR="00214F5A" w:rsidRPr="001F5585" w:rsidRDefault="00214F5A" w:rsidP="00AC2A95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Wykonanie uchwały powierza się </w:t>
      </w:r>
      <w:r w:rsidR="00401DFD" w:rsidRPr="001F5585">
        <w:rPr>
          <w:rFonts w:ascii="Arial" w:eastAsia="Times New Roman" w:hAnsi="Arial" w:cs="Arial"/>
          <w:bCs/>
          <w:lang w:eastAsia="ar-SA"/>
        </w:rPr>
        <w:t>Bu</w:t>
      </w:r>
      <w:r w:rsidR="002C24E0">
        <w:rPr>
          <w:rFonts w:ascii="Arial" w:eastAsia="Times New Roman" w:hAnsi="Arial" w:cs="Arial"/>
          <w:bCs/>
          <w:lang w:eastAsia="ar-SA"/>
        </w:rPr>
        <w:t>rm</w:t>
      </w:r>
      <w:r w:rsidR="00401DFD" w:rsidRPr="001F5585">
        <w:rPr>
          <w:rFonts w:ascii="Arial" w:eastAsia="Times New Roman" w:hAnsi="Arial" w:cs="Arial"/>
          <w:bCs/>
          <w:lang w:eastAsia="ar-SA"/>
        </w:rPr>
        <w:t xml:space="preserve">istrzowi </w:t>
      </w:r>
      <w:r w:rsidR="00BA72DA">
        <w:rPr>
          <w:rFonts w:ascii="Arial" w:eastAsia="Times New Roman" w:hAnsi="Arial" w:cs="Arial"/>
          <w:bCs/>
          <w:lang w:eastAsia="ar-SA"/>
        </w:rPr>
        <w:t>Reszla</w:t>
      </w:r>
      <w:r w:rsidRPr="001F5585">
        <w:rPr>
          <w:rFonts w:ascii="Arial" w:eastAsia="Times New Roman" w:hAnsi="Arial" w:cs="Arial"/>
          <w:bCs/>
          <w:lang w:eastAsia="ar-SA"/>
        </w:rPr>
        <w:t>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E74237" w:rsidRPr="001F5585">
        <w:rPr>
          <w:rFonts w:ascii="Arial" w:eastAsia="Times New Roman" w:hAnsi="Arial" w:cs="Arial"/>
          <w:b/>
          <w:bCs/>
          <w:lang w:eastAsia="ar-SA"/>
        </w:rPr>
        <w:t>1</w:t>
      </w:r>
      <w:r w:rsidR="00E74237">
        <w:rPr>
          <w:rFonts w:ascii="Arial" w:eastAsia="Times New Roman" w:hAnsi="Arial" w:cs="Arial"/>
          <w:b/>
          <w:bCs/>
          <w:lang w:eastAsia="ar-SA"/>
        </w:rPr>
        <w:t>7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5529"/>
        <w:rPr>
          <w:rFonts w:ascii="Calibri" w:eastAsia="SimSun" w:hAnsi="Calibri" w:cs="font355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Przewodniczący Rady </w:t>
      </w:r>
      <w:r w:rsidR="00401DFD" w:rsidRPr="001F5585">
        <w:rPr>
          <w:rFonts w:ascii="Arial" w:eastAsia="Times New Roman" w:hAnsi="Arial" w:cs="Arial"/>
          <w:lang w:eastAsia="ar-SA"/>
        </w:rPr>
        <w:t>Miejskiej</w:t>
      </w:r>
    </w:p>
    <w:p w:rsidR="00214F5A" w:rsidRPr="001F5585" w:rsidRDefault="00214F5A" w:rsidP="00790A57">
      <w:pPr>
        <w:suppressAutoHyphens/>
        <w:rPr>
          <w:rFonts w:ascii="Calibri" w:eastAsia="SimSun" w:hAnsi="Calibri" w:cs="font355"/>
          <w:lang w:eastAsia="ar-SA"/>
        </w:rPr>
      </w:pPr>
    </w:p>
    <w:p w:rsidR="00214F5A" w:rsidRPr="001F5585" w:rsidRDefault="00214F5A" w:rsidP="00790A57"/>
    <w:sectPr w:rsidR="00214F5A" w:rsidRPr="001F5585" w:rsidSect="00D001F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64F" w:rsidRDefault="00A3464F" w:rsidP="003926CA">
      <w:pPr>
        <w:spacing w:after="0" w:line="240" w:lineRule="auto"/>
      </w:pPr>
      <w:r>
        <w:separator/>
      </w:r>
    </w:p>
  </w:endnote>
  <w:endnote w:type="continuationSeparator" w:id="1">
    <w:p w:rsidR="00A3464F" w:rsidRDefault="00A3464F" w:rsidP="0039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5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9F6" w:rsidRDefault="000B2B31">
    <w:pPr>
      <w:pStyle w:val="Stopka"/>
      <w:jc w:val="right"/>
    </w:pPr>
    <w:r>
      <w:rPr>
        <w:noProof/>
      </w:rPr>
      <w:fldChar w:fldCharType="begin"/>
    </w:r>
    <w:r w:rsidR="00BB69F6">
      <w:rPr>
        <w:noProof/>
      </w:rPr>
      <w:instrText xml:space="preserve"> PAGE   \* MERGEFORMAT </w:instrText>
    </w:r>
    <w:r>
      <w:rPr>
        <w:noProof/>
      </w:rPr>
      <w:fldChar w:fldCharType="separate"/>
    </w:r>
    <w:r w:rsidR="008619CC">
      <w:rPr>
        <w:noProof/>
      </w:rPr>
      <w:t>5</w:t>
    </w:r>
    <w:r>
      <w:rPr>
        <w:noProof/>
      </w:rPr>
      <w:fldChar w:fldCharType="end"/>
    </w:r>
  </w:p>
  <w:p w:rsidR="00BB69F6" w:rsidRDefault="00BB69F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64F" w:rsidRDefault="00A3464F" w:rsidP="003926CA">
      <w:pPr>
        <w:spacing w:after="0" w:line="240" w:lineRule="auto"/>
      </w:pPr>
      <w:r>
        <w:separator/>
      </w:r>
    </w:p>
  </w:footnote>
  <w:footnote w:type="continuationSeparator" w:id="1">
    <w:p w:rsidR="00A3464F" w:rsidRDefault="00A3464F" w:rsidP="00392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E2499DA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A"/>
    <w:multiLevelType w:val="multilevel"/>
    <w:tmpl w:val="0000000A"/>
    <w:name w:val="WW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152EA2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47E1148"/>
    <w:multiLevelType w:val="hybridMultilevel"/>
    <w:tmpl w:val="48D2063E"/>
    <w:lvl w:ilvl="0" w:tplc="8D383944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7">
    <w:nsid w:val="079E57C8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A1B6145"/>
    <w:multiLevelType w:val="multilevel"/>
    <w:tmpl w:val="8168DD64"/>
    <w:lvl w:ilvl="0">
      <w:start w:val="1"/>
      <w:numFmt w:val="decimal"/>
      <w:pStyle w:val="MICHAL1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pStyle w:val="MICHAL10"/>
      <w:lvlText w:val="%2)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2">
      <w:start w:val="1"/>
      <w:numFmt w:val="lowerLetter"/>
      <w:pStyle w:val="MICHALa"/>
      <w:lvlText w:val="%3)"/>
      <w:lvlJc w:val="right"/>
      <w:pPr>
        <w:tabs>
          <w:tab w:val="num" w:pos="3441"/>
        </w:tabs>
        <w:ind w:left="3441" w:hanging="18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0F347DAF"/>
    <w:multiLevelType w:val="multilevel"/>
    <w:tmpl w:val="7E4A3EB6"/>
    <w:name w:val="WWNum62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12FD15FF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AEE564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B0431A2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1B3C07C2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1B8855A8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617ED8"/>
    <w:multiLevelType w:val="hybridMultilevel"/>
    <w:tmpl w:val="CF20A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D20072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1F16503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237750ED"/>
    <w:multiLevelType w:val="multilevel"/>
    <w:tmpl w:val="FCD06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26041E9C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28755CC5"/>
    <w:multiLevelType w:val="hybridMultilevel"/>
    <w:tmpl w:val="51C0A4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92355E1"/>
    <w:multiLevelType w:val="multilevel"/>
    <w:tmpl w:val="C824B4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2DAD0C07"/>
    <w:multiLevelType w:val="hybridMultilevel"/>
    <w:tmpl w:val="D7EAE11A"/>
    <w:lvl w:ilvl="0" w:tplc="27A65B2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2EB63268"/>
    <w:multiLevelType w:val="hybridMultilevel"/>
    <w:tmpl w:val="DC100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5D165A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E6321D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BF171C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20A7139"/>
    <w:multiLevelType w:val="hybridMultilevel"/>
    <w:tmpl w:val="D9AAEA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3EC22AC"/>
    <w:multiLevelType w:val="hybridMultilevel"/>
    <w:tmpl w:val="8368D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F134F"/>
    <w:multiLevelType w:val="hybridMultilevel"/>
    <w:tmpl w:val="DB1EB5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E74165B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3EA62466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0F00862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456904C1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462A6D3B"/>
    <w:multiLevelType w:val="multilevel"/>
    <w:tmpl w:val="9928FB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>
    <w:nsid w:val="4E0133C1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50E52710"/>
    <w:multiLevelType w:val="multilevel"/>
    <w:tmpl w:val="D65E6B52"/>
    <w:name w:val="WW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>
    <w:nsid w:val="51FC68D7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521070A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>
    <w:nsid w:val="52BB216E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>
    <w:nsid w:val="53290404"/>
    <w:multiLevelType w:val="multilevel"/>
    <w:tmpl w:val="03DA1218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6357D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5ABA4AE0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>
    <w:nsid w:val="5AD84A33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>
    <w:nsid w:val="5E4F3EAD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>
    <w:nsid w:val="5EC90DEB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>
    <w:nsid w:val="5F853ABE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07F23B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>
    <w:nsid w:val="69763153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5">
    <w:nsid w:val="6E882AC9"/>
    <w:multiLevelType w:val="hybridMultilevel"/>
    <w:tmpl w:val="5878573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3621BC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8">
    <w:nsid w:val="719064BE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9">
    <w:nsid w:val="723242F6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0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>
    <w:nsid w:val="72DA5645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2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742E651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>
    <w:nsid w:val="760C70A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>
    <w:nsid w:val="766375A9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>
    <w:nsid w:val="791F6430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7">
    <w:nsid w:val="7A415964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8">
    <w:nsid w:val="7AB541D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7D3C389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7D643A34"/>
    <w:multiLevelType w:val="multilevel"/>
    <w:tmpl w:val="7E249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1">
    <w:nsid w:val="7E445DE5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1"/>
  </w:num>
  <w:num w:numId="3">
    <w:abstractNumId w:val="67"/>
  </w:num>
  <w:num w:numId="4">
    <w:abstractNumId w:val="16"/>
  </w:num>
  <w:num w:numId="5">
    <w:abstractNumId w:val="46"/>
  </w:num>
  <w:num w:numId="6">
    <w:abstractNumId w:val="28"/>
  </w:num>
  <w:num w:numId="7">
    <w:abstractNumId w:val="25"/>
  </w:num>
  <w:num w:numId="8">
    <w:abstractNumId w:val="41"/>
  </w:num>
  <w:num w:numId="9">
    <w:abstractNumId w:val="68"/>
  </w:num>
  <w:num w:numId="10">
    <w:abstractNumId w:val="11"/>
  </w:num>
  <w:num w:numId="11">
    <w:abstractNumId w:val="26"/>
  </w:num>
  <w:num w:numId="12">
    <w:abstractNumId w:val="54"/>
  </w:num>
  <w:num w:numId="13">
    <w:abstractNumId w:val="66"/>
  </w:num>
  <w:num w:numId="14">
    <w:abstractNumId w:val="20"/>
  </w:num>
  <w:num w:numId="15">
    <w:abstractNumId w:val="51"/>
  </w:num>
  <w:num w:numId="16">
    <w:abstractNumId w:val="24"/>
  </w:num>
  <w:num w:numId="17">
    <w:abstractNumId w:val="4"/>
  </w:num>
  <w:num w:numId="18">
    <w:abstractNumId w:val="49"/>
  </w:num>
  <w:num w:numId="19">
    <w:abstractNumId w:val="59"/>
  </w:num>
  <w:num w:numId="20">
    <w:abstractNumId w:val="22"/>
  </w:num>
  <w:num w:numId="21">
    <w:abstractNumId w:val="62"/>
  </w:num>
  <w:num w:numId="22">
    <w:abstractNumId w:val="10"/>
  </w:num>
  <w:num w:numId="23">
    <w:abstractNumId w:val="12"/>
  </w:num>
  <w:num w:numId="24">
    <w:abstractNumId w:val="27"/>
  </w:num>
  <w:num w:numId="25">
    <w:abstractNumId w:val="30"/>
  </w:num>
  <w:num w:numId="26">
    <w:abstractNumId w:val="2"/>
  </w:num>
  <w:num w:numId="27">
    <w:abstractNumId w:val="3"/>
  </w:num>
  <w:num w:numId="28">
    <w:abstractNumId w:val="42"/>
  </w:num>
  <w:num w:numId="29">
    <w:abstractNumId w:val="13"/>
  </w:num>
  <w:num w:numId="30">
    <w:abstractNumId w:val="45"/>
  </w:num>
  <w:num w:numId="31">
    <w:abstractNumId w:val="43"/>
  </w:num>
  <w:num w:numId="32">
    <w:abstractNumId w:val="69"/>
  </w:num>
  <w:num w:numId="33">
    <w:abstractNumId w:val="37"/>
  </w:num>
  <w:num w:numId="34">
    <w:abstractNumId w:val="19"/>
  </w:num>
  <w:num w:numId="35">
    <w:abstractNumId w:val="57"/>
  </w:num>
  <w:num w:numId="36">
    <w:abstractNumId w:val="5"/>
  </w:num>
  <w:num w:numId="37">
    <w:abstractNumId w:val="36"/>
  </w:num>
  <w:num w:numId="38">
    <w:abstractNumId w:val="71"/>
  </w:num>
  <w:num w:numId="39">
    <w:abstractNumId w:val="60"/>
  </w:num>
  <w:num w:numId="40">
    <w:abstractNumId w:val="21"/>
  </w:num>
  <w:num w:numId="41">
    <w:abstractNumId w:val="65"/>
  </w:num>
  <w:num w:numId="42">
    <w:abstractNumId w:val="58"/>
  </w:num>
  <w:num w:numId="43">
    <w:abstractNumId w:val="18"/>
  </w:num>
  <w:num w:numId="44">
    <w:abstractNumId w:val="8"/>
  </w:num>
  <w:num w:numId="45">
    <w:abstractNumId w:val="70"/>
  </w:num>
  <w:num w:numId="46">
    <w:abstractNumId w:val="23"/>
  </w:num>
  <w:num w:numId="47">
    <w:abstractNumId w:val="7"/>
  </w:num>
  <w:num w:numId="48">
    <w:abstractNumId w:val="17"/>
  </w:num>
  <w:num w:numId="49">
    <w:abstractNumId w:val="15"/>
  </w:num>
  <w:num w:numId="50">
    <w:abstractNumId w:val="50"/>
  </w:num>
  <w:num w:numId="51">
    <w:abstractNumId w:val="38"/>
  </w:num>
  <w:num w:numId="52">
    <w:abstractNumId w:val="44"/>
  </w:num>
  <w:num w:numId="53">
    <w:abstractNumId w:val="52"/>
  </w:num>
  <w:num w:numId="54">
    <w:abstractNumId w:val="33"/>
  </w:num>
  <w:num w:numId="55">
    <w:abstractNumId w:val="35"/>
  </w:num>
  <w:num w:numId="56">
    <w:abstractNumId w:val="48"/>
  </w:num>
  <w:num w:numId="57">
    <w:abstractNumId w:val="56"/>
  </w:num>
  <w:num w:numId="58">
    <w:abstractNumId w:val="34"/>
  </w:num>
  <w:num w:numId="59">
    <w:abstractNumId w:val="29"/>
  </w:num>
  <w:num w:numId="60">
    <w:abstractNumId w:val="39"/>
  </w:num>
  <w:num w:numId="61">
    <w:abstractNumId w:val="61"/>
  </w:num>
  <w:num w:numId="62">
    <w:abstractNumId w:val="53"/>
  </w:num>
  <w:num w:numId="63">
    <w:abstractNumId w:val="64"/>
  </w:num>
  <w:num w:numId="64">
    <w:abstractNumId w:val="63"/>
  </w:num>
  <w:num w:numId="65">
    <w:abstractNumId w:val="32"/>
  </w:num>
  <w:num w:numId="66">
    <w:abstractNumId w:val="14"/>
  </w:num>
  <w:num w:numId="67">
    <w:abstractNumId w:val="47"/>
  </w:num>
  <w:num w:numId="68">
    <w:abstractNumId w:val="6"/>
  </w:num>
  <w:num w:numId="69">
    <w:abstractNumId w:val="55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F5A"/>
    <w:rsid w:val="000003EA"/>
    <w:rsid w:val="00012766"/>
    <w:rsid w:val="00022AD4"/>
    <w:rsid w:val="0004168E"/>
    <w:rsid w:val="00061E40"/>
    <w:rsid w:val="00065AD8"/>
    <w:rsid w:val="00070E5A"/>
    <w:rsid w:val="000735A9"/>
    <w:rsid w:val="00090A79"/>
    <w:rsid w:val="000B2B31"/>
    <w:rsid w:val="000E4D11"/>
    <w:rsid w:val="000E5F97"/>
    <w:rsid w:val="000E72D1"/>
    <w:rsid w:val="001139E2"/>
    <w:rsid w:val="00115E7D"/>
    <w:rsid w:val="00116A65"/>
    <w:rsid w:val="00131A3B"/>
    <w:rsid w:val="00191421"/>
    <w:rsid w:val="001A257B"/>
    <w:rsid w:val="001B1D85"/>
    <w:rsid w:val="001B4E69"/>
    <w:rsid w:val="001B7155"/>
    <w:rsid w:val="001E5214"/>
    <w:rsid w:val="001F5585"/>
    <w:rsid w:val="001F59A2"/>
    <w:rsid w:val="00203AC6"/>
    <w:rsid w:val="00210F2A"/>
    <w:rsid w:val="00214F5A"/>
    <w:rsid w:val="00225278"/>
    <w:rsid w:val="002364BC"/>
    <w:rsid w:val="00264C8B"/>
    <w:rsid w:val="002676FF"/>
    <w:rsid w:val="0027774E"/>
    <w:rsid w:val="00285F75"/>
    <w:rsid w:val="00290704"/>
    <w:rsid w:val="00293901"/>
    <w:rsid w:val="002A1D4B"/>
    <w:rsid w:val="002B08CA"/>
    <w:rsid w:val="002B2CE5"/>
    <w:rsid w:val="002C24E0"/>
    <w:rsid w:val="002E4773"/>
    <w:rsid w:val="0030117F"/>
    <w:rsid w:val="00304EA1"/>
    <w:rsid w:val="00325FC4"/>
    <w:rsid w:val="00331239"/>
    <w:rsid w:val="00334914"/>
    <w:rsid w:val="00355DEC"/>
    <w:rsid w:val="003604A7"/>
    <w:rsid w:val="00374AA4"/>
    <w:rsid w:val="003762CC"/>
    <w:rsid w:val="003867EC"/>
    <w:rsid w:val="003926CA"/>
    <w:rsid w:val="003A01AC"/>
    <w:rsid w:val="003C27BC"/>
    <w:rsid w:val="003C76E5"/>
    <w:rsid w:val="003E721B"/>
    <w:rsid w:val="00401DFD"/>
    <w:rsid w:val="00414687"/>
    <w:rsid w:val="00422822"/>
    <w:rsid w:val="00424D88"/>
    <w:rsid w:val="0043463C"/>
    <w:rsid w:val="00442F1A"/>
    <w:rsid w:val="00446506"/>
    <w:rsid w:val="0047384D"/>
    <w:rsid w:val="004740F2"/>
    <w:rsid w:val="00482333"/>
    <w:rsid w:val="00497A65"/>
    <w:rsid w:val="004A5B9E"/>
    <w:rsid w:val="004B5AC8"/>
    <w:rsid w:val="004E1770"/>
    <w:rsid w:val="004E6645"/>
    <w:rsid w:val="004F0A60"/>
    <w:rsid w:val="004F5962"/>
    <w:rsid w:val="004F5F41"/>
    <w:rsid w:val="00512B10"/>
    <w:rsid w:val="00514806"/>
    <w:rsid w:val="0051598B"/>
    <w:rsid w:val="00522273"/>
    <w:rsid w:val="00525E2D"/>
    <w:rsid w:val="00552537"/>
    <w:rsid w:val="005617C9"/>
    <w:rsid w:val="005643DC"/>
    <w:rsid w:val="005718AA"/>
    <w:rsid w:val="00586494"/>
    <w:rsid w:val="005875F5"/>
    <w:rsid w:val="00597557"/>
    <w:rsid w:val="005A1B5A"/>
    <w:rsid w:val="005A79CB"/>
    <w:rsid w:val="005C3EC3"/>
    <w:rsid w:val="005D478D"/>
    <w:rsid w:val="005F5D91"/>
    <w:rsid w:val="00607163"/>
    <w:rsid w:val="00622C83"/>
    <w:rsid w:val="00625998"/>
    <w:rsid w:val="00630C43"/>
    <w:rsid w:val="00645568"/>
    <w:rsid w:val="00651195"/>
    <w:rsid w:val="00652507"/>
    <w:rsid w:val="0065410B"/>
    <w:rsid w:val="006846FF"/>
    <w:rsid w:val="00691BC9"/>
    <w:rsid w:val="006A46A2"/>
    <w:rsid w:val="006A5349"/>
    <w:rsid w:val="006C55E5"/>
    <w:rsid w:val="006E230F"/>
    <w:rsid w:val="006F27B2"/>
    <w:rsid w:val="006F4C17"/>
    <w:rsid w:val="006F7F6B"/>
    <w:rsid w:val="00701BCC"/>
    <w:rsid w:val="00702CE5"/>
    <w:rsid w:val="00706ADC"/>
    <w:rsid w:val="00746DE2"/>
    <w:rsid w:val="007812E0"/>
    <w:rsid w:val="00790A57"/>
    <w:rsid w:val="007A199A"/>
    <w:rsid w:val="007B23DF"/>
    <w:rsid w:val="007D3C0C"/>
    <w:rsid w:val="007D5CFB"/>
    <w:rsid w:val="007F24B6"/>
    <w:rsid w:val="007F3B31"/>
    <w:rsid w:val="007F76C7"/>
    <w:rsid w:val="00800F0C"/>
    <w:rsid w:val="00823C94"/>
    <w:rsid w:val="00834F21"/>
    <w:rsid w:val="00860C28"/>
    <w:rsid w:val="008619CC"/>
    <w:rsid w:val="00872918"/>
    <w:rsid w:val="00885D25"/>
    <w:rsid w:val="00886383"/>
    <w:rsid w:val="00894787"/>
    <w:rsid w:val="008A7E16"/>
    <w:rsid w:val="008B28DF"/>
    <w:rsid w:val="008C29D5"/>
    <w:rsid w:val="008D1EA4"/>
    <w:rsid w:val="008E68BA"/>
    <w:rsid w:val="00916746"/>
    <w:rsid w:val="0092402C"/>
    <w:rsid w:val="009264BD"/>
    <w:rsid w:val="00936569"/>
    <w:rsid w:val="0094546E"/>
    <w:rsid w:val="0095039A"/>
    <w:rsid w:val="00970A0E"/>
    <w:rsid w:val="00992DB1"/>
    <w:rsid w:val="009A1DA6"/>
    <w:rsid w:val="009B5F80"/>
    <w:rsid w:val="00A15F03"/>
    <w:rsid w:val="00A17C70"/>
    <w:rsid w:val="00A3464F"/>
    <w:rsid w:val="00A40D00"/>
    <w:rsid w:val="00A418C6"/>
    <w:rsid w:val="00A526A3"/>
    <w:rsid w:val="00A5525F"/>
    <w:rsid w:val="00A602A4"/>
    <w:rsid w:val="00A63E60"/>
    <w:rsid w:val="00A67328"/>
    <w:rsid w:val="00A71AC6"/>
    <w:rsid w:val="00A90DF6"/>
    <w:rsid w:val="00A96B90"/>
    <w:rsid w:val="00AA05FC"/>
    <w:rsid w:val="00AA7816"/>
    <w:rsid w:val="00AB0439"/>
    <w:rsid w:val="00AB23DA"/>
    <w:rsid w:val="00AB37BE"/>
    <w:rsid w:val="00AC2A95"/>
    <w:rsid w:val="00AD4D82"/>
    <w:rsid w:val="00AE52C7"/>
    <w:rsid w:val="00AE5FC9"/>
    <w:rsid w:val="00AF22DB"/>
    <w:rsid w:val="00B05F14"/>
    <w:rsid w:val="00B11518"/>
    <w:rsid w:val="00B16D82"/>
    <w:rsid w:val="00B27E5C"/>
    <w:rsid w:val="00B43A39"/>
    <w:rsid w:val="00B5075C"/>
    <w:rsid w:val="00B57324"/>
    <w:rsid w:val="00B661FF"/>
    <w:rsid w:val="00B76D55"/>
    <w:rsid w:val="00B909A5"/>
    <w:rsid w:val="00BA5188"/>
    <w:rsid w:val="00BA72DA"/>
    <w:rsid w:val="00BB69F6"/>
    <w:rsid w:val="00BF141E"/>
    <w:rsid w:val="00BF4322"/>
    <w:rsid w:val="00BF642D"/>
    <w:rsid w:val="00BF7FDD"/>
    <w:rsid w:val="00C023B8"/>
    <w:rsid w:val="00C178D0"/>
    <w:rsid w:val="00C30A1A"/>
    <w:rsid w:val="00C32049"/>
    <w:rsid w:val="00C41635"/>
    <w:rsid w:val="00C41839"/>
    <w:rsid w:val="00C43CDA"/>
    <w:rsid w:val="00C51C6D"/>
    <w:rsid w:val="00C52391"/>
    <w:rsid w:val="00C67513"/>
    <w:rsid w:val="00C8218E"/>
    <w:rsid w:val="00C82962"/>
    <w:rsid w:val="00C839D5"/>
    <w:rsid w:val="00C87DE7"/>
    <w:rsid w:val="00C90F81"/>
    <w:rsid w:val="00C97A73"/>
    <w:rsid w:val="00CB3A3F"/>
    <w:rsid w:val="00CB64AF"/>
    <w:rsid w:val="00CC541D"/>
    <w:rsid w:val="00CD21DA"/>
    <w:rsid w:val="00CF5C93"/>
    <w:rsid w:val="00D001FF"/>
    <w:rsid w:val="00D135F3"/>
    <w:rsid w:val="00D15437"/>
    <w:rsid w:val="00D362B5"/>
    <w:rsid w:val="00D4206F"/>
    <w:rsid w:val="00D77B64"/>
    <w:rsid w:val="00D865DC"/>
    <w:rsid w:val="00D96216"/>
    <w:rsid w:val="00D96648"/>
    <w:rsid w:val="00DA0980"/>
    <w:rsid w:val="00DA3423"/>
    <w:rsid w:val="00DF36E5"/>
    <w:rsid w:val="00E1303F"/>
    <w:rsid w:val="00E24057"/>
    <w:rsid w:val="00E257C6"/>
    <w:rsid w:val="00E27A7C"/>
    <w:rsid w:val="00E51C2B"/>
    <w:rsid w:val="00E56D02"/>
    <w:rsid w:val="00E74214"/>
    <w:rsid w:val="00E74237"/>
    <w:rsid w:val="00E77E71"/>
    <w:rsid w:val="00E840D2"/>
    <w:rsid w:val="00E86CE4"/>
    <w:rsid w:val="00EA0F08"/>
    <w:rsid w:val="00EA5430"/>
    <w:rsid w:val="00EB3941"/>
    <w:rsid w:val="00EC764D"/>
    <w:rsid w:val="00ED2033"/>
    <w:rsid w:val="00EF6C8E"/>
    <w:rsid w:val="00F342A3"/>
    <w:rsid w:val="00F373DB"/>
    <w:rsid w:val="00F478C3"/>
    <w:rsid w:val="00F617F7"/>
    <w:rsid w:val="00F65501"/>
    <w:rsid w:val="00F81109"/>
    <w:rsid w:val="00F9012F"/>
    <w:rsid w:val="00F90DDA"/>
    <w:rsid w:val="00FA4C72"/>
    <w:rsid w:val="00FD2530"/>
    <w:rsid w:val="00FF3671"/>
    <w:rsid w:val="00FF4B90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4F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14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4F5A"/>
  </w:style>
  <w:style w:type="paragraph" w:styleId="Akapitzlist">
    <w:name w:val="List Paragraph"/>
    <w:basedOn w:val="Normalny"/>
    <w:uiPriority w:val="34"/>
    <w:qFormat/>
    <w:rsid w:val="00214F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0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1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1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1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1F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C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C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C72"/>
    <w:rPr>
      <w:vertAlign w:val="superscript"/>
    </w:rPr>
  </w:style>
  <w:style w:type="paragraph" w:customStyle="1" w:styleId="MICHAL10">
    <w:name w:val="*MICHAL 1)"/>
    <w:basedOn w:val="Normalny"/>
    <w:qFormat/>
    <w:rsid w:val="00EA5430"/>
    <w:pPr>
      <w:numPr>
        <w:ilvl w:val="1"/>
        <w:numId w:val="44"/>
      </w:numPr>
      <w:tabs>
        <w:tab w:val="left" w:pos="567"/>
      </w:tabs>
      <w:snapToGrid w:val="0"/>
      <w:spacing w:before="120" w:after="0"/>
      <w:jc w:val="both"/>
    </w:pPr>
    <w:rPr>
      <w:rFonts w:ascii="Times New Roman" w:eastAsia="Times New Roman" w:hAnsi="Times New Roman" w:cs="Tahoma"/>
      <w:lang w:eastAsia="pl-PL"/>
    </w:rPr>
  </w:style>
  <w:style w:type="paragraph" w:customStyle="1" w:styleId="MICHAL1">
    <w:name w:val="*MICHAL 1."/>
    <w:qFormat/>
    <w:rsid w:val="00EA5430"/>
    <w:pPr>
      <w:numPr>
        <w:numId w:val="44"/>
      </w:numPr>
      <w:ind w:left="0" w:firstLine="0"/>
    </w:pPr>
  </w:style>
  <w:style w:type="paragraph" w:customStyle="1" w:styleId="MICHALa">
    <w:name w:val="*MICHAL a)"/>
    <w:basedOn w:val="MICHAL10"/>
    <w:qFormat/>
    <w:rsid w:val="00EA5430"/>
    <w:pPr>
      <w:numPr>
        <w:ilvl w:val="2"/>
      </w:numPr>
      <w:tabs>
        <w:tab w:val="left" w:pos="-851"/>
      </w:tabs>
      <w:spacing w:before="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4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8D5A1-8BA6-49FD-8FE3-9935E79D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4342</Words>
  <Characters>26056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bdk01</cp:lastModifiedBy>
  <cp:revision>5</cp:revision>
  <cp:lastPrinted>2019-11-07T13:06:00Z</cp:lastPrinted>
  <dcterms:created xsi:type="dcterms:W3CDTF">2021-06-29T12:46:00Z</dcterms:created>
  <dcterms:modified xsi:type="dcterms:W3CDTF">2021-06-30T09:51:00Z</dcterms:modified>
</cp:coreProperties>
</file>